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67D2" w:rsidRPr="00DD6769" w:rsidRDefault="00B167D2" w:rsidP="00B167D2">
      <w:pPr>
        <w:sectPr w:rsidR="00B167D2" w:rsidRPr="00DD6769" w:rsidSect="00DD6769">
          <w:headerReference w:type="default" r:id="rId7"/>
          <w:pgSz w:w="11906" w:h="16838"/>
          <w:pgMar w:top="1134" w:right="567" w:bottom="1134" w:left="1701" w:header="720" w:footer="720" w:gutter="0"/>
          <w:pgNumType w:start="37"/>
          <w:cols w:space="720"/>
          <w:docGrid w:linePitch="326"/>
        </w:sectPr>
      </w:pPr>
    </w:p>
    <w:p w:rsidR="00B167D2" w:rsidRPr="00DD6769" w:rsidRDefault="00B167D2" w:rsidP="00B167D2">
      <w:pPr>
        <w:ind w:left="10206"/>
        <w:rPr>
          <w:rFonts w:cs="Times New Roman"/>
          <w:szCs w:val="28"/>
        </w:rPr>
      </w:pPr>
      <w:r w:rsidRPr="00DD6769">
        <w:rPr>
          <w:rFonts w:cs="Times New Roman"/>
          <w:szCs w:val="28"/>
        </w:rPr>
        <w:lastRenderedPageBreak/>
        <w:t>Приложение 3</w:t>
      </w:r>
    </w:p>
    <w:p w:rsidR="00B167D2" w:rsidRPr="00DD6769" w:rsidRDefault="00B167D2" w:rsidP="00B167D2">
      <w:pPr>
        <w:ind w:left="10206"/>
        <w:rPr>
          <w:rFonts w:cs="Times New Roman"/>
          <w:szCs w:val="28"/>
        </w:rPr>
      </w:pPr>
      <w:r w:rsidRPr="00DD6769">
        <w:rPr>
          <w:rFonts w:cs="Times New Roman"/>
          <w:szCs w:val="28"/>
        </w:rPr>
        <w:t xml:space="preserve">к муниципальной программе «Улучшение жилищных </w:t>
      </w:r>
    </w:p>
    <w:p w:rsidR="00B167D2" w:rsidRPr="00DD6769" w:rsidRDefault="00B167D2" w:rsidP="00B167D2">
      <w:pPr>
        <w:ind w:left="10206"/>
        <w:rPr>
          <w:rFonts w:cs="Times New Roman"/>
        </w:rPr>
      </w:pPr>
      <w:r w:rsidRPr="00DD6769">
        <w:rPr>
          <w:rFonts w:cs="Times New Roman"/>
          <w:szCs w:val="28"/>
        </w:rPr>
        <w:t>условий населения города Сургута на 2014 – 2030 годы»</w:t>
      </w:r>
    </w:p>
    <w:p w:rsidR="00B167D2" w:rsidRPr="00DD6769" w:rsidRDefault="00B167D2">
      <w:pPr>
        <w:rPr>
          <w:rFonts w:cs="Times New Roman"/>
        </w:rPr>
      </w:pPr>
    </w:p>
    <w:p w:rsidR="00B167D2" w:rsidRPr="00DD6769" w:rsidRDefault="00B167D2">
      <w:pPr>
        <w:rPr>
          <w:rFonts w:cs="Times New Roman"/>
        </w:rPr>
      </w:pPr>
    </w:p>
    <w:p w:rsidR="00B167D2" w:rsidRPr="00DD6769" w:rsidRDefault="00B167D2" w:rsidP="00B167D2">
      <w:pPr>
        <w:jc w:val="center"/>
        <w:rPr>
          <w:rFonts w:cs="Times New Roman"/>
        </w:rPr>
      </w:pPr>
      <w:r w:rsidRPr="00DD6769">
        <w:rPr>
          <w:rFonts w:cs="Times New Roman"/>
        </w:rPr>
        <w:t xml:space="preserve">Реестр </w:t>
      </w:r>
    </w:p>
    <w:p w:rsidR="00B167D2" w:rsidRPr="00DD6769" w:rsidRDefault="00B167D2" w:rsidP="00B167D2">
      <w:pPr>
        <w:jc w:val="center"/>
        <w:rPr>
          <w:rFonts w:cs="Times New Roman"/>
        </w:rPr>
      </w:pPr>
      <w:r w:rsidRPr="00DD6769">
        <w:rPr>
          <w:rFonts w:cs="Times New Roman"/>
        </w:rPr>
        <w:t xml:space="preserve">приспособленных для проживания строений, включенных в подпрограмму «Ликвидация и расселение </w:t>
      </w:r>
    </w:p>
    <w:p w:rsidR="00B167D2" w:rsidRPr="00DD6769" w:rsidRDefault="00B167D2" w:rsidP="00B167D2">
      <w:pPr>
        <w:jc w:val="center"/>
        <w:rPr>
          <w:rFonts w:cs="Times New Roman"/>
        </w:rPr>
      </w:pPr>
      <w:r w:rsidRPr="00DD6769">
        <w:rPr>
          <w:rFonts w:cs="Times New Roman"/>
        </w:rPr>
        <w:t xml:space="preserve">приспособленных для проживания строений» муниципальной программы «Улучшение жилищных условий </w:t>
      </w:r>
    </w:p>
    <w:p w:rsidR="00B167D2" w:rsidRPr="00DD6769" w:rsidRDefault="00B167D2" w:rsidP="00B167D2">
      <w:pPr>
        <w:jc w:val="center"/>
      </w:pPr>
      <w:r w:rsidRPr="00DD6769">
        <w:rPr>
          <w:rFonts w:cs="Times New Roman"/>
        </w:rPr>
        <w:t>населения города Сургута на 2014 – 2030 годы»</w:t>
      </w:r>
      <w:r w:rsidR="00B65406" w:rsidRPr="00DD6769">
        <w:rPr>
          <w:rFonts w:cs="Times New Roman"/>
        </w:rPr>
        <w:t xml:space="preserve"> на 2017 год</w:t>
      </w:r>
    </w:p>
    <w:p w:rsidR="00B167D2" w:rsidRPr="00DD6769" w:rsidRDefault="00B167D2">
      <w:pPr>
        <w:rPr>
          <w:sz w:val="10"/>
        </w:rPr>
      </w:pPr>
    </w:p>
    <w:tbl>
      <w:tblPr>
        <w:tblW w:w="1559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2518"/>
        <w:gridCol w:w="1843"/>
        <w:gridCol w:w="850"/>
        <w:gridCol w:w="1843"/>
        <w:gridCol w:w="1134"/>
        <w:gridCol w:w="1559"/>
        <w:gridCol w:w="5279"/>
      </w:tblGrid>
      <w:tr w:rsidR="00DD6769" w:rsidRPr="00DD6769" w:rsidTr="00B167D2">
        <w:trPr>
          <w:trHeight w:val="30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 xml:space="preserve">№ </w:t>
            </w:r>
          </w:p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п/п</w:t>
            </w:r>
          </w:p>
        </w:tc>
        <w:tc>
          <w:tcPr>
            <w:tcW w:w="4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№ дома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 xml:space="preserve">Дата </w:t>
            </w:r>
          </w:p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регистрации квартиро-</w:t>
            </w:r>
          </w:p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 xml:space="preserve">съемщика </w:t>
            </w:r>
          </w:p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в строении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7D2" w:rsidRPr="00DD6769" w:rsidRDefault="00B167D2" w:rsidP="00B167D2">
            <w:pPr>
              <w:ind w:left="-74" w:right="-2"/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Площадь строения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Количество прожи-вающих человек</w:t>
            </w:r>
          </w:p>
        </w:tc>
        <w:tc>
          <w:tcPr>
            <w:tcW w:w="5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Способ расселения</w:t>
            </w:r>
          </w:p>
        </w:tc>
      </w:tr>
      <w:tr w:rsidR="00DD6769" w:rsidRPr="00DD6769" w:rsidTr="00B167D2">
        <w:trPr>
          <w:trHeight w:val="278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7D2" w:rsidRPr="00DD6769" w:rsidRDefault="00B167D2" w:rsidP="00B7200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поселок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улица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7D2" w:rsidRPr="00DD6769" w:rsidRDefault="00B167D2" w:rsidP="00B7200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7D2" w:rsidRPr="00DD6769" w:rsidRDefault="00B167D2" w:rsidP="00B7200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7D2" w:rsidRPr="00DD6769" w:rsidRDefault="00B167D2" w:rsidP="00B7200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7D2" w:rsidRPr="00DD6769" w:rsidRDefault="00B167D2" w:rsidP="00B7200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7D2" w:rsidRPr="00DD6769" w:rsidRDefault="00B167D2" w:rsidP="00B7200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DD6769" w:rsidRPr="00DD6769" w:rsidTr="00B167D2">
        <w:trPr>
          <w:trHeight w:val="510"/>
        </w:trPr>
        <w:tc>
          <w:tcPr>
            <w:tcW w:w="1559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D2" w:rsidRPr="00DD6769" w:rsidRDefault="00B167D2" w:rsidP="00B72008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Поселок Кедровый База ОРСа</w:t>
            </w:r>
          </w:p>
        </w:tc>
      </w:tr>
      <w:tr w:rsidR="00DD6769" w:rsidRPr="00DD6769" w:rsidTr="00B167D2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База ОРСа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линия 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22.07.2003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55,2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5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 xml:space="preserve">предоставление субсидии на приобретение </w:t>
            </w:r>
          </w:p>
          <w:p w:rsidR="00B167D2" w:rsidRPr="00DD6769" w:rsidRDefault="00B167D2" w:rsidP="00B167D2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жилого помещения в собственность</w:t>
            </w:r>
          </w:p>
        </w:tc>
      </w:tr>
      <w:tr w:rsidR="00DD6769" w:rsidRPr="00DD6769" w:rsidTr="00B167D2">
        <w:trPr>
          <w:trHeight w:val="510"/>
        </w:trPr>
        <w:tc>
          <w:tcPr>
            <w:tcW w:w="1559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D2" w:rsidRPr="00DD6769" w:rsidRDefault="00B167D2" w:rsidP="00B72008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Поселок Геологов</w:t>
            </w:r>
          </w:p>
        </w:tc>
      </w:tr>
      <w:tr w:rsidR="00DD6769" w:rsidRPr="00DD6769" w:rsidTr="0080576F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Геологов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Авиационн</w:t>
            </w:r>
            <w:r w:rsidR="00EC7A84">
              <w:rPr>
                <w:rFonts w:cs="Times New Roman"/>
                <w:sz w:val="24"/>
                <w:szCs w:val="24"/>
              </w:rPr>
              <w:t>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7Д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19.09.1986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60,6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9240DD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5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 xml:space="preserve">предоставление субсидии на приобретение </w:t>
            </w:r>
          </w:p>
          <w:p w:rsidR="00B167D2" w:rsidRPr="00DD6769" w:rsidRDefault="00B167D2" w:rsidP="00B167D2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жилого помещения в собственность</w:t>
            </w:r>
          </w:p>
        </w:tc>
      </w:tr>
      <w:tr w:rsidR="00EC7A84" w:rsidRPr="00DD6769" w:rsidTr="0080576F">
        <w:trPr>
          <w:trHeight w:val="5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B167D2">
            <w:pPr>
              <w:jc w:val="center"/>
              <w:rPr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Геологов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Default="00EC7A84">
            <w:r w:rsidRPr="00964FDA">
              <w:rPr>
                <w:rFonts w:cs="Times New Roman"/>
                <w:sz w:val="24"/>
                <w:szCs w:val="24"/>
              </w:rPr>
              <w:t>Авиационный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8Д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17.12.1993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48,1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AB0344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5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B167D2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 xml:space="preserve">предоставление субсидии на приобретение </w:t>
            </w:r>
          </w:p>
          <w:p w:rsidR="00EC7A84" w:rsidRPr="00DD6769" w:rsidRDefault="00EC7A84" w:rsidP="00B167D2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жилого помещения в собственность</w:t>
            </w:r>
          </w:p>
        </w:tc>
      </w:tr>
      <w:tr w:rsidR="00EC7A84" w:rsidRPr="00DD6769" w:rsidTr="0080576F">
        <w:trPr>
          <w:trHeight w:val="5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8F768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8F7680">
            <w:pPr>
              <w:jc w:val="center"/>
              <w:rPr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Геологов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Default="00EC7A84">
            <w:r w:rsidRPr="00964FDA">
              <w:rPr>
                <w:rFonts w:cs="Times New Roman"/>
                <w:sz w:val="24"/>
                <w:szCs w:val="24"/>
              </w:rPr>
              <w:t>Авиационный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8F768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6_в1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8F768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05.06.1987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8F768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28,3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8F768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5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E27936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 xml:space="preserve">предоставление субсидии на приобретение </w:t>
            </w:r>
          </w:p>
          <w:p w:rsidR="00EC7A84" w:rsidRPr="00DD6769" w:rsidRDefault="00EC7A84" w:rsidP="00E27936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жилого помещения в собственность</w:t>
            </w:r>
          </w:p>
        </w:tc>
      </w:tr>
      <w:tr w:rsidR="00EC7A84" w:rsidRPr="00DD6769" w:rsidTr="0080576F">
        <w:trPr>
          <w:trHeight w:val="5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08575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08575E">
            <w:pPr>
              <w:jc w:val="center"/>
              <w:rPr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Геологов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Default="00EC7A84">
            <w:r w:rsidRPr="00964FDA">
              <w:rPr>
                <w:rFonts w:cs="Times New Roman"/>
                <w:sz w:val="24"/>
                <w:szCs w:val="24"/>
              </w:rPr>
              <w:t>Авиационный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08575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7А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08575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01.10.1996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08575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35,9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08575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5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1E76CD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 xml:space="preserve">предоставление субсидии на приобретение </w:t>
            </w:r>
          </w:p>
          <w:p w:rsidR="00EC7A84" w:rsidRPr="00DD6769" w:rsidRDefault="00EC7A84" w:rsidP="001E76CD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жилого помещения в собственность</w:t>
            </w:r>
          </w:p>
        </w:tc>
      </w:tr>
      <w:tr w:rsidR="00EC7A84" w:rsidRPr="00DD6769" w:rsidTr="0080576F">
        <w:trPr>
          <w:trHeight w:val="5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08575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08575E">
            <w:pPr>
              <w:jc w:val="center"/>
              <w:rPr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Геологов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Default="00EC7A84">
            <w:r w:rsidRPr="00964FDA">
              <w:rPr>
                <w:rFonts w:cs="Times New Roman"/>
                <w:sz w:val="24"/>
                <w:szCs w:val="24"/>
              </w:rPr>
              <w:t>Авиационный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08575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7В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08575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13.12.1985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08575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52,5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08575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5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08575E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 xml:space="preserve">предоставление субсидии на приобретение </w:t>
            </w:r>
          </w:p>
          <w:p w:rsidR="00EC7A84" w:rsidRPr="00DD6769" w:rsidRDefault="00EC7A84" w:rsidP="0008575E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жилого помещения в собственность</w:t>
            </w:r>
          </w:p>
        </w:tc>
      </w:tr>
      <w:tr w:rsidR="00EC7A84" w:rsidRPr="00DD6769" w:rsidTr="0080576F">
        <w:trPr>
          <w:trHeight w:val="5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08575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08575E">
            <w:pPr>
              <w:jc w:val="center"/>
              <w:rPr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Геологов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Default="00EC7A84">
            <w:r w:rsidRPr="00964FDA">
              <w:rPr>
                <w:rFonts w:cs="Times New Roman"/>
                <w:sz w:val="24"/>
                <w:szCs w:val="24"/>
              </w:rPr>
              <w:t>Авиационный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08575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9А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08575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13.08.1984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08575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67,5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08575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5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08575E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 xml:space="preserve">предоставление субсидии на приобретение </w:t>
            </w:r>
          </w:p>
          <w:p w:rsidR="00EC7A84" w:rsidRPr="00DD6769" w:rsidRDefault="00EC7A84" w:rsidP="0008575E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жилого помещения в собственность</w:t>
            </w:r>
          </w:p>
        </w:tc>
      </w:tr>
      <w:tr w:rsidR="00EC7A84" w:rsidRPr="00DD6769" w:rsidTr="0080576F">
        <w:trPr>
          <w:trHeight w:val="5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08575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08575E">
            <w:pPr>
              <w:jc w:val="center"/>
              <w:rPr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Геологов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Default="00EC7A84">
            <w:r w:rsidRPr="00964FDA">
              <w:rPr>
                <w:rFonts w:cs="Times New Roman"/>
                <w:sz w:val="24"/>
                <w:szCs w:val="24"/>
              </w:rPr>
              <w:t>Авиационный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08575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08575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26.12.1987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08575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52,9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08575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5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08575E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 xml:space="preserve">предоставление субсидии на приобретение </w:t>
            </w:r>
          </w:p>
          <w:p w:rsidR="00EC7A84" w:rsidRPr="00DD6769" w:rsidRDefault="00EC7A84" w:rsidP="0008575E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жилого помещения в собственность</w:t>
            </w:r>
          </w:p>
        </w:tc>
      </w:tr>
      <w:tr w:rsidR="00EC7A84" w:rsidRPr="00DD6769" w:rsidTr="0080576F">
        <w:trPr>
          <w:trHeight w:val="5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1E76CD">
            <w:pPr>
              <w:jc w:val="center"/>
              <w:rPr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Геологов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Default="00EC7A84">
            <w:r w:rsidRPr="00964FDA">
              <w:rPr>
                <w:rFonts w:cs="Times New Roman"/>
                <w:sz w:val="24"/>
                <w:szCs w:val="24"/>
              </w:rPr>
              <w:t>Авиационный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23.11.1994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24,6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8E58BF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5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1E76CD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предоставление жилого помещения на условиях договора коммерческого найма</w:t>
            </w:r>
          </w:p>
        </w:tc>
      </w:tr>
      <w:tr w:rsidR="00EC7A84" w:rsidRPr="00DD6769" w:rsidTr="0080576F">
        <w:trPr>
          <w:trHeight w:val="5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1E76CD">
            <w:pPr>
              <w:jc w:val="center"/>
              <w:rPr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Геологов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Default="00EC7A84">
            <w:r w:rsidRPr="00964FDA">
              <w:rPr>
                <w:rFonts w:cs="Times New Roman"/>
                <w:sz w:val="24"/>
                <w:szCs w:val="24"/>
              </w:rPr>
              <w:t>Авиационный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21.10.1992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37,5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5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1E76CD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 xml:space="preserve">предоставление субсидии на приобретение </w:t>
            </w:r>
          </w:p>
          <w:p w:rsidR="00EC7A84" w:rsidRPr="00DD6769" w:rsidRDefault="00EC7A84" w:rsidP="001E76CD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жилого помещения в собственность</w:t>
            </w:r>
          </w:p>
        </w:tc>
      </w:tr>
      <w:tr w:rsidR="00EC7A84" w:rsidRPr="00DD6769" w:rsidTr="0080576F">
        <w:trPr>
          <w:trHeight w:val="5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1E76CD">
            <w:pPr>
              <w:jc w:val="center"/>
              <w:rPr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Геологов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Default="00EC7A84">
            <w:r w:rsidRPr="00964FDA">
              <w:rPr>
                <w:rFonts w:cs="Times New Roman"/>
                <w:sz w:val="24"/>
                <w:szCs w:val="24"/>
              </w:rPr>
              <w:t>Авиационный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13Б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27.09.1991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38,3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8E58BF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5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1E76CD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 xml:space="preserve">предоставление субсидии на приобретение </w:t>
            </w:r>
          </w:p>
          <w:p w:rsidR="00EC7A84" w:rsidRPr="00DD6769" w:rsidRDefault="00EC7A84" w:rsidP="001E76CD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жилого помещения в собственность</w:t>
            </w:r>
          </w:p>
        </w:tc>
      </w:tr>
      <w:tr w:rsidR="00EC7A84" w:rsidRPr="00DD6769" w:rsidTr="0080576F">
        <w:trPr>
          <w:trHeight w:val="5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1E76CD">
            <w:pPr>
              <w:jc w:val="center"/>
              <w:rPr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Геологов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Default="00EC7A84">
            <w:r w:rsidRPr="00964FDA">
              <w:rPr>
                <w:rFonts w:cs="Times New Roman"/>
                <w:sz w:val="24"/>
                <w:szCs w:val="24"/>
              </w:rPr>
              <w:t>Авиационный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33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11.06.1988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24,2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5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1E76CD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 xml:space="preserve">предоставление субсидии на приобретение </w:t>
            </w:r>
          </w:p>
          <w:p w:rsidR="00EC7A84" w:rsidRPr="00DD6769" w:rsidRDefault="00EC7A84" w:rsidP="001E76CD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жилого помещения в собственность</w:t>
            </w:r>
          </w:p>
        </w:tc>
      </w:tr>
      <w:tr w:rsidR="00EC7A84" w:rsidRPr="00DD6769" w:rsidTr="0080576F">
        <w:trPr>
          <w:trHeight w:val="5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1E76CD">
            <w:pPr>
              <w:jc w:val="center"/>
              <w:rPr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Геологов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Default="00EC7A84">
            <w:r w:rsidRPr="00964FDA">
              <w:rPr>
                <w:rFonts w:cs="Times New Roman"/>
                <w:sz w:val="24"/>
                <w:szCs w:val="24"/>
              </w:rPr>
              <w:t>Авиационный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35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12.09.1980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24,3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5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1E76CD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 xml:space="preserve">предоставление субсидии на приобретение </w:t>
            </w:r>
          </w:p>
          <w:p w:rsidR="00EC7A84" w:rsidRPr="00DD6769" w:rsidRDefault="00EC7A84" w:rsidP="001E76CD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жилого помещения в собственность</w:t>
            </w:r>
          </w:p>
        </w:tc>
      </w:tr>
      <w:tr w:rsidR="00EC7A84" w:rsidRPr="00DD6769" w:rsidTr="0080576F">
        <w:trPr>
          <w:trHeight w:val="5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1E76CD">
            <w:pPr>
              <w:jc w:val="center"/>
              <w:rPr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Геологов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Default="00EC7A84">
            <w:r w:rsidRPr="00964FDA">
              <w:rPr>
                <w:rFonts w:cs="Times New Roman"/>
                <w:sz w:val="24"/>
                <w:szCs w:val="24"/>
              </w:rPr>
              <w:t>Авиационный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35А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13.05.1986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75,5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5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1E76CD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 xml:space="preserve">предоставление субсидии на приобретение </w:t>
            </w:r>
          </w:p>
          <w:p w:rsidR="00EC7A84" w:rsidRPr="00DD6769" w:rsidRDefault="00EC7A84" w:rsidP="001E76CD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жилого помещения в собственность</w:t>
            </w:r>
          </w:p>
        </w:tc>
      </w:tr>
      <w:tr w:rsidR="00EC7A84" w:rsidRPr="00DD6769" w:rsidTr="0080576F">
        <w:trPr>
          <w:trHeight w:val="5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1E76CD">
            <w:pPr>
              <w:jc w:val="center"/>
              <w:rPr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Геологов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Default="00EC7A84">
            <w:r w:rsidRPr="00964FDA">
              <w:rPr>
                <w:rFonts w:cs="Times New Roman"/>
                <w:sz w:val="24"/>
                <w:szCs w:val="24"/>
              </w:rPr>
              <w:t>Авиационный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37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31.01.1988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51,9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5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1E76CD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 xml:space="preserve">предоставление субсидии на приобретение </w:t>
            </w:r>
          </w:p>
          <w:p w:rsidR="00EC7A84" w:rsidRPr="00DD6769" w:rsidRDefault="00EC7A84" w:rsidP="001E76CD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жилого помещения в собственность</w:t>
            </w:r>
          </w:p>
        </w:tc>
      </w:tr>
      <w:tr w:rsidR="00EC7A84" w:rsidRPr="00DD6769" w:rsidTr="0080576F">
        <w:trPr>
          <w:trHeight w:val="5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1E76CD">
            <w:pPr>
              <w:jc w:val="center"/>
              <w:rPr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Геологов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Default="00EC7A84">
            <w:r w:rsidRPr="00964FDA">
              <w:rPr>
                <w:rFonts w:cs="Times New Roman"/>
                <w:sz w:val="24"/>
                <w:szCs w:val="24"/>
              </w:rPr>
              <w:t>Авиационный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237А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14.09.1984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71,2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5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1E76CD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 xml:space="preserve">предоставление субсидии на приобретение </w:t>
            </w:r>
          </w:p>
          <w:p w:rsidR="00EC7A84" w:rsidRPr="00DD6769" w:rsidRDefault="00EC7A84" w:rsidP="001E76CD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жилого помещения в собственность</w:t>
            </w:r>
          </w:p>
        </w:tc>
      </w:tr>
      <w:tr w:rsidR="00EC7A84" w:rsidRPr="00DD6769" w:rsidTr="0080576F">
        <w:trPr>
          <w:trHeight w:val="5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1E76CD">
            <w:pPr>
              <w:jc w:val="center"/>
              <w:rPr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Геологов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Default="00EC7A84">
            <w:r w:rsidRPr="00964FDA">
              <w:rPr>
                <w:rFonts w:cs="Times New Roman"/>
                <w:sz w:val="24"/>
                <w:szCs w:val="24"/>
              </w:rPr>
              <w:t>Авиационный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243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13.06.1989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44,7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5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A84" w:rsidRPr="00DD6769" w:rsidRDefault="00EC7A84" w:rsidP="001E76CD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 xml:space="preserve">предоставление субсидии на приобретение </w:t>
            </w:r>
          </w:p>
          <w:p w:rsidR="00EC7A84" w:rsidRPr="00DD6769" w:rsidRDefault="00EC7A84" w:rsidP="001E76CD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жилого помещения в собственность</w:t>
            </w:r>
          </w:p>
        </w:tc>
      </w:tr>
      <w:tr w:rsidR="00DD6769" w:rsidRPr="00DD6769" w:rsidTr="0080576F">
        <w:trPr>
          <w:trHeight w:val="5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932916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Геологов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Геологов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167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11.12.1990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35,6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5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 xml:space="preserve">предоставление субсидии на приобретение </w:t>
            </w:r>
          </w:p>
          <w:p w:rsidR="001E76CD" w:rsidRPr="00DD6769" w:rsidRDefault="001E76CD" w:rsidP="001E76CD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жилого помещения в собственность</w:t>
            </w:r>
          </w:p>
        </w:tc>
      </w:tr>
      <w:tr w:rsidR="00DD6769" w:rsidRPr="00DD6769" w:rsidTr="0080576F">
        <w:trPr>
          <w:trHeight w:val="5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932916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Геологов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Пер. Южный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16.03.1988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39,9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5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 xml:space="preserve">предоставление субсидии на приобретение </w:t>
            </w:r>
          </w:p>
          <w:p w:rsidR="001E76CD" w:rsidRPr="00DD6769" w:rsidRDefault="001E76CD" w:rsidP="001E76CD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жилого помещения в собственность</w:t>
            </w:r>
          </w:p>
        </w:tc>
      </w:tr>
      <w:tr w:rsidR="00DD6769" w:rsidRPr="00DD6769" w:rsidTr="0080576F">
        <w:trPr>
          <w:trHeight w:val="5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932916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Геологов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Пер. Южный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31.07.1984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14,5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5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 xml:space="preserve">предоставление субсидии на приобретение </w:t>
            </w:r>
          </w:p>
          <w:p w:rsidR="001E76CD" w:rsidRPr="00DD6769" w:rsidRDefault="001E76CD" w:rsidP="001E76CD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жилого помещения в собственность</w:t>
            </w:r>
          </w:p>
        </w:tc>
      </w:tr>
      <w:tr w:rsidR="00DD6769" w:rsidRPr="00DD6769" w:rsidTr="0080576F">
        <w:trPr>
          <w:trHeight w:val="5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932916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Геологов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Пер. Южный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07.06.1983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43,6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5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 xml:space="preserve">предоставление субсидии на приобретение </w:t>
            </w:r>
          </w:p>
          <w:p w:rsidR="001E76CD" w:rsidRPr="00DD6769" w:rsidRDefault="001E76CD" w:rsidP="001E76CD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жилого помещения в собственность</w:t>
            </w:r>
          </w:p>
        </w:tc>
      </w:tr>
      <w:tr w:rsidR="00DD6769" w:rsidRPr="00DD6769" w:rsidTr="0080576F">
        <w:trPr>
          <w:trHeight w:val="5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932916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Геологов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Пер. Южный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20.04.1984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45,1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5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 xml:space="preserve">предоставление субсидии на приобретение </w:t>
            </w:r>
          </w:p>
          <w:p w:rsidR="001E76CD" w:rsidRPr="00DD6769" w:rsidRDefault="001E76CD" w:rsidP="001E76CD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жилого помещения в собственность</w:t>
            </w:r>
          </w:p>
        </w:tc>
      </w:tr>
      <w:tr w:rsidR="00DD6769" w:rsidRPr="00DD6769" w:rsidTr="0080576F">
        <w:trPr>
          <w:trHeight w:val="5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932916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23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Геологов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Пер. Южный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9Б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24.12.1996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44,8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5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 xml:space="preserve">предоставление субсидии на приобретение </w:t>
            </w:r>
          </w:p>
          <w:p w:rsidR="001E76CD" w:rsidRPr="00DD6769" w:rsidRDefault="001E76CD" w:rsidP="001E76CD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жилого помещения в собственность</w:t>
            </w:r>
          </w:p>
        </w:tc>
      </w:tr>
      <w:tr w:rsidR="00DD6769" w:rsidRPr="00DD6769" w:rsidTr="0080576F">
        <w:trPr>
          <w:trHeight w:val="5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932916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Геологов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Пер. Южный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10А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05.08.1989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32,4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5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 xml:space="preserve">предоставление субсидии на приобретение </w:t>
            </w:r>
          </w:p>
          <w:p w:rsidR="001E76CD" w:rsidRPr="00DD6769" w:rsidRDefault="001E76CD" w:rsidP="001E76CD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жилого помещения в собственность</w:t>
            </w:r>
          </w:p>
        </w:tc>
      </w:tr>
      <w:tr w:rsidR="00DD6769" w:rsidRPr="00DD6769" w:rsidTr="0080576F">
        <w:trPr>
          <w:trHeight w:val="5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932916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Геологов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Пер. Южный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03.07.1990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39,5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5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 xml:space="preserve">предоставление субсидии на приобретение </w:t>
            </w:r>
          </w:p>
          <w:p w:rsidR="001E76CD" w:rsidRPr="00DD6769" w:rsidRDefault="001E76CD" w:rsidP="001E76CD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жилого помещения в собственность</w:t>
            </w:r>
          </w:p>
        </w:tc>
      </w:tr>
      <w:tr w:rsidR="00DD6769" w:rsidRPr="00DD6769" w:rsidTr="0080576F">
        <w:trPr>
          <w:trHeight w:val="5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932916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26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Геологов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Пер. Южный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23.06.1995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37,9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5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 xml:space="preserve">предоставление субсидии на приобретение </w:t>
            </w:r>
          </w:p>
          <w:p w:rsidR="001E76CD" w:rsidRPr="00DD6769" w:rsidRDefault="001E76CD" w:rsidP="001E76CD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жилого помещения в собственность</w:t>
            </w:r>
          </w:p>
        </w:tc>
      </w:tr>
      <w:tr w:rsidR="00DD6769" w:rsidRPr="00DD6769" w:rsidTr="0080576F">
        <w:trPr>
          <w:trHeight w:val="5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932916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Геологов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Пер. Южный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14А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14.04.1989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34,8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5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 xml:space="preserve">предоставление субсидии на приобретение </w:t>
            </w:r>
          </w:p>
          <w:p w:rsidR="001E76CD" w:rsidRPr="00DD6769" w:rsidRDefault="001E76CD" w:rsidP="001E76CD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жилого помещения в собственность</w:t>
            </w:r>
          </w:p>
        </w:tc>
      </w:tr>
      <w:tr w:rsidR="00DD6769" w:rsidRPr="00DD6769" w:rsidTr="0080576F">
        <w:trPr>
          <w:trHeight w:val="5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932916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28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Геологов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Пер. Южный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24.04.1984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38,8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5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 xml:space="preserve">предоставление субсидии на приобретение </w:t>
            </w:r>
          </w:p>
          <w:p w:rsidR="001E76CD" w:rsidRPr="00DD6769" w:rsidRDefault="001E76CD" w:rsidP="001E76CD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жилого помещения в собственность</w:t>
            </w:r>
          </w:p>
        </w:tc>
      </w:tr>
      <w:tr w:rsidR="00DD6769" w:rsidRPr="00DD6769" w:rsidTr="0080576F">
        <w:trPr>
          <w:trHeight w:val="5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932916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29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Геологов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Пер. Южный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21.06.1986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30,3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5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 xml:space="preserve">предоставление субсидии на приобретение </w:t>
            </w:r>
          </w:p>
          <w:p w:rsidR="001E76CD" w:rsidRPr="00DD6769" w:rsidRDefault="001E76CD" w:rsidP="001E76CD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жилого помещения в собственность</w:t>
            </w:r>
          </w:p>
        </w:tc>
      </w:tr>
      <w:tr w:rsidR="00DD6769" w:rsidRPr="00DD6769" w:rsidTr="0080576F">
        <w:trPr>
          <w:trHeight w:val="5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932916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Геологов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Пер. Южный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17А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29.03.1995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57,0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5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 xml:space="preserve">предоставление субсидии на приобретение </w:t>
            </w:r>
          </w:p>
          <w:p w:rsidR="001E76CD" w:rsidRPr="00DD6769" w:rsidRDefault="001E76CD" w:rsidP="001E76CD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жилого помещения в собственность</w:t>
            </w:r>
          </w:p>
        </w:tc>
      </w:tr>
      <w:tr w:rsidR="00DD6769" w:rsidRPr="00DD6769" w:rsidTr="0080576F">
        <w:trPr>
          <w:trHeight w:val="5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932916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31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Геологов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Пер. Южный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18.04.1990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5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 xml:space="preserve">предоставление субсидии на приобретение </w:t>
            </w:r>
          </w:p>
          <w:p w:rsidR="001E76CD" w:rsidRPr="00DD6769" w:rsidRDefault="001E76CD" w:rsidP="001E76CD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жилого помещения в собственность</w:t>
            </w:r>
          </w:p>
        </w:tc>
      </w:tr>
      <w:tr w:rsidR="00DD6769" w:rsidRPr="00DD6769" w:rsidTr="0080576F">
        <w:trPr>
          <w:trHeight w:val="5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932916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32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Геологов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Пер. Южный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19Б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07.03.1986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84,9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5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 xml:space="preserve">предоставление субсидии на приобретение </w:t>
            </w:r>
          </w:p>
          <w:p w:rsidR="001E76CD" w:rsidRPr="00DD6769" w:rsidRDefault="001E76CD" w:rsidP="001E76CD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жилого помещения в собственность</w:t>
            </w:r>
          </w:p>
        </w:tc>
      </w:tr>
      <w:tr w:rsidR="00DD6769" w:rsidRPr="00DD6769" w:rsidTr="0080576F">
        <w:trPr>
          <w:trHeight w:val="5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932916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33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Геологов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Пер. Южный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96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24.12.1996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39,7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5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76CD" w:rsidRPr="00DD6769" w:rsidRDefault="001E76CD" w:rsidP="001E76CD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 xml:space="preserve">предоставление субсидии на приобретение </w:t>
            </w:r>
          </w:p>
          <w:p w:rsidR="001E76CD" w:rsidRPr="00DD6769" w:rsidRDefault="001E76CD" w:rsidP="001E76CD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жилого помещения в собственность</w:t>
            </w:r>
          </w:p>
        </w:tc>
      </w:tr>
    </w:tbl>
    <w:p w:rsidR="00B167D2" w:rsidRPr="00DD6769" w:rsidRDefault="00B167D2"/>
    <w:p w:rsidR="00B167D2" w:rsidRPr="00DD6769" w:rsidRDefault="00B167D2"/>
    <w:tbl>
      <w:tblPr>
        <w:tblW w:w="1563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2518"/>
        <w:gridCol w:w="1843"/>
        <w:gridCol w:w="850"/>
        <w:gridCol w:w="34"/>
        <w:gridCol w:w="1809"/>
        <w:gridCol w:w="34"/>
        <w:gridCol w:w="6"/>
        <w:gridCol w:w="1094"/>
        <w:gridCol w:w="34"/>
        <w:gridCol w:w="6"/>
        <w:gridCol w:w="1519"/>
        <w:gridCol w:w="34"/>
        <w:gridCol w:w="6"/>
        <w:gridCol w:w="5239"/>
        <w:gridCol w:w="34"/>
        <w:gridCol w:w="6"/>
      </w:tblGrid>
      <w:tr w:rsidR="00DD6769" w:rsidRPr="00DD6769" w:rsidTr="00DD6769">
        <w:trPr>
          <w:gridAfter w:val="2"/>
          <w:wAfter w:w="40" w:type="dxa"/>
          <w:trHeight w:val="510"/>
        </w:trPr>
        <w:tc>
          <w:tcPr>
            <w:tcW w:w="1559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D2" w:rsidRPr="00DD6769" w:rsidRDefault="00B167D2" w:rsidP="00B72008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Поселок Госснаб</w:t>
            </w:r>
          </w:p>
        </w:tc>
      </w:tr>
      <w:tr w:rsidR="00DD6769" w:rsidRPr="00DD6769" w:rsidTr="00DD6769">
        <w:trPr>
          <w:gridAfter w:val="2"/>
          <w:wAfter w:w="4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932916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34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Госснаб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Госснаб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2-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10.04.1990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43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9240DD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5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 xml:space="preserve">предоставление субсидии на приобретение </w:t>
            </w:r>
          </w:p>
          <w:p w:rsidR="00B167D2" w:rsidRPr="00DD6769" w:rsidRDefault="00B167D2" w:rsidP="00B167D2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жилого помещения в собственность</w:t>
            </w:r>
          </w:p>
        </w:tc>
      </w:tr>
      <w:tr w:rsidR="00DD6769" w:rsidRPr="00DD6769" w:rsidTr="00DD6769">
        <w:trPr>
          <w:gridAfter w:val="2"/>
          <w:wAfter w:w="4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932916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35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Госснаб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Госснаб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173DDF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2_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13.07.1994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5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 xml:space="preserve">предоставление субсидии на приобретение </w:t>
            </w:r>
          </w:p>
          <w:p w:rsidR="00B167D2" w:rsidRPr="00DD6769" w:rsidRDefault="00B167D2" w:rsidP="00B167D2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жилого помещения в собственность</w:t>
            </w:r>
          </w:p>
        </w:tc>
      </w:tr>
      <w:tr w:rsidR="00DD6769" w:rsidRPr="00DD6769" w:rsidTr="00DD6769">
        <w:trPr>
          <w:gridAfter w:val="2"/>
          <w:wAfter w:w="4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932916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36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Госснаб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Госснаб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8/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15.06.1990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40,4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5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 xml:space="preserve">предоставление субсидии на приобретение </w:t>
            </w:r>
          </w:p>
          <w:p w:rsidR="00B167D2" w:rsidRPr="00DD6769" w:rsidRDefault="00B167D2" w:rsidP="00B167D2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жилого помещения в собственность</w:t>
            </w:r>
          </w:p>
        </w:tc>
      </w:tr>
      <w:tr w:rsidR="00DD6769" w:rsidRPr="00DD6769" w:rsidTr="00DD6769">
        <w:trPr>
          <w:gridAfter w:val="2"/>
          <w:wAfter w:w="4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932916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37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Госснаб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Госснаб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8/3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03.04.1987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63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9240DD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5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 xml:space="preserve">предоставление субсидии на приобретение </w:t>
            </w:r>
          </w:p>
          <w:p w:rsidR="00B167D2" w:rsidRPr="00DD6769" w:rsidRDefault="00B167D2" w:rsidP="00B167D2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жилого помещения в собственность</w:t>
            </w:r>
          </w:p>
        </w:tc>
      </w:tr>
      <w:tr w:rsidR="00DD6769" w:rsidRPr="00DD6769" w:rsidTr="00DD6769">
        <w:trPr>
          <w:gridAfter w:val="2"/>
          <w:wAfter w:w="4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932916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38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Госснаб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Госснаб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26.05.1992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42,4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9851A3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5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 xml:space="preserve">предоставление субсидии на приобретение </w:t>
            </w:r>
          </w:p>
          <w:p w:rsidR="00B167D2" w:rsidRPr="00DD6769" w:rsidRDefault="00B167D2" w:rsidP="00B167D2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жилого помещения в собственность</w:t>
            </w:r>
          </w:p>
        </w:tc>
      </w:tr>
      <w:tr w:rsidR="00DD6769" w:rsidRPr="00DD6769" w:rsidTr="00DD6769">
        <w:trPr>
          <w:gridAfter w:val="2"/>
          <w:wAfter w:w="4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793BB5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noProof/>
                <w:sz w:val="24"/>
                <w:szCs w:val="24"/>
                <w:lang w:eastAsia="ru-RU"/>
              </w:rPr>
              <w:lastRenderedPageBreak/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-5.15pt;margin-top:-.3pt;width:779.25pt;height:1.5pt;flip:y;z-index:251660288;mso-position-horizontal-relative:text;mso-position-vertical-relative:text" o:connectortype="straight"/>
              </w:pict>
            </w:r>
            <w:r w:rsidR="00932916" w:rsidRPr="00DD6769">
              <w:rPr>
                <w:rFonts w:cs="Times New Roman"/>
                <w:sz w:val="24"/>
                <w:szCs w:val="24"/>
              </w:rPr>
              <w:t>39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Госснаб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Госснаб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15.03.1990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33,8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5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 xml:space="preserve">предоставление субсидии на приобретение </w:t>
            </w:r>
          </w:p>
          <w:p w:rsidR="00B167D2" w:rsidRPr="00DD6769" w:rsidRDefault="00B167D2" w:rsidP="00B167D2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жилого помещения в собственность</w:t>
            </w:r>
          </w:p>
        </w:tc>
      </w:tr>
      <w:tr w:rsidR="00DD6769" w:rsidRPr="00DD6769" w:rsidTr="00DD6769">
        <w:trPr>
          <w:gridAfter w:val="2"/>
          <w:wAfter w:w="4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932916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40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Госснаб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Госснаб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30.03.1990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43,5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9240DD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5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 xml:space="preserve">предоставление субсидии на приобретение </w:t>
            </w:r>
          </w:p>
          <w:p w:rsidR="00B167D2" w:rsidRPr="00DD6769" w:rsidRDefault="00B167D2" w:rsidP="00B167D2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жилого помещения в собственность</w:t>
            </w:r>
          </w:p>
        </w:tc>
      </w:tr>
      <w:tr w:rsidR="00DD6769" w:rsidRPr="00DD6769" w:rsidTr="00DD6769">
        <w:trPr>
          <w:gridAfter w:val="2"/>
          <w:wAfter w:w="4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932916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41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Госснаб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Госснаб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18/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10.04.1990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70,6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9240DD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2</w:t>
            </w:r>
          </w:p>
          <w:p w:rsidR="009240DD" w:rsidRPr="00DD6769" w:rsidRDefault="009240DD" w:rsidP="00B167D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 xml:space="preserve">предоставление субсидии на приобретение </w:t>
            </w:r>
          </w:p>
          <w:p w:rsidR="00B167D2" w:rsidRPr="00DD6769" w:rsidRDefault="00B167D2" w:rsidP="00B167D2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жилого помещения в собственность</w:t>
            </w:r>
          </w:p>
        </w:tc>
      </w:tr>
      <w:tr w:rsidR="00DD6769" w:rsidRPr="00DD6769" w:rsidTr="00DD6769">
        <w:trPr>
          <w:gridAfter w:val="2"/>
          <w:wAfter w:w="4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932916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42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Госснаб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Госснаб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18.04.200</w:t>
            </w:r>
            <w:r w:rsidR="001E76CD" w:rsidRPr="00DD6769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45,2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5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A3" w:rsidRPr="00DD6769" w:rsidRDefault="009851A3" w:rsidP="009851A3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 xml:space="preserve">предоставление субсидии на приобретение </w:t>
            </w:r>
          </w:p>
          <w:p w:rsidR="00B167D2" w:rsidRPr="00DD6769" w:rsidRDefault="009851A3" w:rsidP="009851A3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жилого помещения в собственность</w:t>
            </w:r>
          </w:p>
        </w:tc>
      </w:tr>
      <w:tr w:rsidR="00DD6769" w:rsidRPr="00DD6769" w:rsidTr="00DD6769">
        <w:trPr>
          <w:gridAfter w:val="2"/>
          <w:wAfter w:w="40" w:type="dxa"/>
          <w:trHeight w:val="510"/>
        </w:trPr>
        <w:tc>
          <w:tcPr>
            <w:tcW w:w="15594" w:type="dxa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rPr>
                <w:rFonts w:cs="Times New Roman"/>
                <w:sz w:val="10"/>
                <w:szCs w:val="10"/>
              </w:rPr>
            </w:pPr>
          </w:p>
          <w:p w:rsidR="00B167D2" w:rsidRPr="00DD6769" w:rsidRDefault="00B167D2" w:rsidP="00B167D2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Поселок Звездный</w:t>
            </w:r>
          </w:p>
          <w:p w:rsidR="00B167D2" w:rsidRPr="00DD6769" w:rsidRDefault="00B167D2" w:rsidP="00B167D2">
            <w:pPr>
              <w:rPr>
                <w:rFonts w:cs="Times New Roman"/>
                <w:sz w:val="10"/>
                <w:szCs w:val="10"/>
              </w:rPr>
            </w:pPr>
          </w:p>
        </w:tc>
      </w:tr>
      <w:tr w:rsidR="00DD6769" w:rsidRPr="00DD6769" w:rsidTr="00DD6769">
        <w:trPr>
          <w:gridAfter w:val="2"/>
          <w:wAfter w:w="4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932916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43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Звездный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9240DD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Вахта-80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1/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19.07.2000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26,4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5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68A" w:rsidRPr="00DD6769" w:rsidRDefault="0059568A" w:rsidP="0059568A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 xml:space="preserve">предоставление субсидии на приобретение </w:t>
            </w:r>
          </w:p>
          <w:p w:rsidR="00B167D2" w:rsidRPr="00DD6769" w:rsidRDefault="0059568A" w:rsidP="0059568A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жилого помещения в собственность</w:t>
            </w:r>
          </w:p>
        </w:tc>
      </w:tr>
      <w:tr w:rsidR="00DD6769" w:rsidRPr="00DD6769" w:rsidTr="00DD6769">
        <w:trPr>
          <w:gridAfter w:val="2"/>
          <w:wAfter w:w="4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932916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44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Звездный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9240DD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Вахта-80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05.11.2002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26,1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5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68A" w:rsidRPr="00DD6769" w:rsidRDefault="0059568A" w:rsidP="0059568A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 xml:space="preserve">предоставление субсидии на приобретение </w:t>
            </w:r>
          </w:p>
          <w:p w:rsidR="00B167D2" w:rsidRPr="00DD6769" w:rsidRDefault="0059568A" w:rsidP="0059568A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жилого помещения в собственность</w:t>
            </w:r>
          </w:p>
        </w:tc>
      </w:tr>
      <w:tr w:rsidR="00DD6769" w:rsidRPr="00DD6769" w:rsidTr="00DD6769">
        <w:trPr>
          <w:gridAfter w:val="2"/>
          <w:wAfter w:w="4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932916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45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Звездный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9240DD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Вахта-80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08.07.2006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26,1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5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68A" w:rsidRPr="00DD6769" w:rsidRDefault="0059568A" w:rsidP="0059568A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 xml:space="preserve">предоставление субсидии на приобретение </w:t>
            </w:r>
          </w:p>
          <w:p w:rsidR="00B167D2" w:rsidRPr="00DD6769" w:rsidRDefault="0059568A" w:rsidP="0059568A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жилого помещения в собственность</w:t>
            </w:r>
          </w:p>
        </w:tc>
      </w:tr>
      <w:tr w:rsidR="00DD6769" w:rsidRPr="00DD6769" w:rsidTr="00DD6769">
        <w:trPr>
          <w:gridAfter w:val="2"/>
          <w:wAfter w:w="40" w:type="dxa"/>
          <w:trHeight w:val="510"/>
        </w:trPr>
        <w:tc>
          <w:tcPr>
            <w:tcW w:w="15594" w:type="dxa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D2" w:rsidRPr="00DD6769" w:rsidRDefault="00B167D2" w:rsidP="00B72008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Поселок Кедровый-1</w:t>
            </w:r>
          </w:p>
        </w:tc>
      </w:tr>
      <w:tr w:rsidR="00DD6769" w:rsidRPr="00DD6769" w:rsidTr="00DD6769">
        <w:trPr>
          <w:gridAfter w:val="2"/>
          <w:wAfter w:w="40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932916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46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Кедровый-1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линия 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41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27.04.1982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44,5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5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 xml:space="preserve">предоставление субсидии на приобретение </w:t>
            </w:r>
          </w:p>
          <w:p w:rsidR="00B167D2" w:rsidRPr="00DD6769" w:rsidRDefault="00B167D2" w:rsidP="00B167D2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жилого помещения в собственность</w:t>
            </w:r>
          </w:p>
        </w:tc>
      </w:tr>
      <w:tr w:rsidR="00DD6769" w:rsidRPr="00DD6769" w:rsidTr="00DD6769">
        <w:trPr>
          <w:trHeight w:val="510"/>
        </w:trPr>
        <w:tc>
          <w:tcPr>
            <w:tcW w:w="1563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D2" w:rsidRPr="00DD6769" w:rsidRDefault="00B167D2" w:rsidP="009240DD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 xml:space="preserve">Поселок </w:t>
            </w:r>
            <w:r w:rsidR="009240DD" w:rsidRPr="00DD6769">
              <w:rPr>
                <w:rFonts w:cs="Times New Roman"/>
                <w:sz w:val="24"/>
                <w:szCs w:val="24"/>
              </w:rPr>
              <w:t>Лунный</w:t>
            </w:r>
          </w:p>
        </w:tc>
      </w:tr>
      <w:tr w:rsidR="00DD6769" w:rsidRPr="00DD6769" w:rsidTr="00DD6769">
        <w:trPr>
          <w:gridAfter w:val="1"/>
          <w:wAfter w:w="6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0DD" w:rsidRPr="00DD6769" w:rsidRDefault="00932916" w:rsidP="009240D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47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0DD" w:rsidRPr="00DD6769" w:rsidRDefault="009240DD" w:rsidP="009240D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Лунный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0DD" w:rsidRPr="00DD6769" w:rsidRDefault="009240DD" w:rsidP="009240D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Лесная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0DD" w:rsidRPr="00DD6769" w:rsidRDefault="009240DD" w:rsidP="009240D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0DD" w:rsidRPr="00DD6769" w:rsidRDefault="009240DD" w:rsidP="009240D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04.04.1990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0DD" w:rsidRPr="00DD6769" w:rsidRDefault="009240DD" w:rsidP="009240D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45,3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0DD" w:rsidRPr="00DD6769" w:rsidRDefault="009240DD" w:rsidP="009240D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5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0DD" w:rsidRPr="00DD6769" w:rsidRDefault="009240DD" w:rsidP="009240DD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 xml:space="preserve">предоставление субсидии на приобретение </w:t>
            </w:r>
          </w:p>
          <w:p w:rsidR="009240DD" w:rsidRPr="00DD6769" w:rsidRDefault="009240DD" w:rsidP="009240DD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жилого помещения в собственность</w:t>
            </w:r>
          </w:p>
        </w:tc>
      </w:tr>
      <w:tr w:rsidR="00DD6769" w:rsidRPr="00DD6769" w:rsidTr="00DD6769">
        <w:trPr>
          <w:gridAfter w:val="1"/>
          <w:wAfter w:w="6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0DD" w:rsidRPr="00DD6769" w:rsidRDefault="00932916" w:rsidP="009240D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48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0DD" w:rsidRPr="00DD6769" w:rsidRDefault="009240DD" w:rsidP="009240D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Лунный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0DD" w:rsidRPr="00DD6769" w:rsidRDefault="009240DD" w:rsidP="009240D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Линия 1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0DD" w:rsidRPr="00DD6769" w:rsidRDefault="009240DD" w:rsidP="009240D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0DD" w:rsidRPr="00DD6769" w:rsidRDefault="009240DD" w:rsidP="009240D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28.01.2004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0DD" w:rsidRPr="00DD6769" w:rsidRDefault="009240DD" w:rsidP="009240D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46,4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0DD" w:rsidRPr="00DD6769" w:rsidRDefault="009240DD" w:rsidP="009240D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5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A2E" w:rsidRPr="00DD6769" w:rsidRDefault="00622A2E" w:rsidP="00622A2E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 xml:space="preserve">предоставление субсидии на приобретение </w:t>
            </w:r>
          </w:p>
          <w:p w:rsidR="009240DD" w:rsidRPr="00DD6769" w:rsidRDefault="00622A2E" w:rsidP="00622A2E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жилого помещения в собственность</w:t>
            </w:r>
          </w:p>
        </w:tc>
      </w:tr>
      <w:tr w:rsidR="00DD6769" w:rsidRPr="00DD6769" w:rsidTr="00DD6769">
        <w:trPr>
          <w:gridAfter w:val="1"/>
          <w:wAfter w:w="6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0DD" w:rsidRPr="00DD6769" w:rsidRDefault="00932916" w:rsidP="009240D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49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0DD" w:rsidRPr="00DD6769" w:rsidRDefault="009240DD" w:rsidP="009240D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Лунный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0DD" w:rsidRPr="00DD6769" w:rsidRDefault="009240DD" w:rsidP="009240D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Линия 4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0DD" w:rsidRPr="00DD6769" w:rsidRDefault="009240DD" w:rsidP="009240D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13а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0DD" w:rsidRPr="00DD6769" w:rsidRDefault="009240DD" w:rsidP="009240D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13.04.2004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0DD" w:rsidRPr="00DD6769" w:rsidRDefault="009240DD" w:rsidP="009240D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21,7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0DD" w:rsidRPr="00DD6769" w:rsidRDefault="009240DD" w:rsidP="009240D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5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A2E" w:rsidRPr="00DD6769" w:rsidRDefault="00622A2E" w:rsidP="00622A2E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 xml:space="preserve">предоставление субсидии на приобретение </w:t>
            </w:r>
          </w:p>
          <w:p w:rsidR="009240DD" w:rsidRPr="00DD6769" w:rsidRDefault="00622A2E" w:rsidP="00622A2E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жилого помещения в собственность</w:t>
            </w:r>
          </w:p>
        </w:tc>
      </w:tr>
      <w:tr w:rsidR="00DD6769" w:rsidRPr="00DD6769" w:rsidTr="00DD6769">
        <w:trPr>
          <w:gridAfter w:val="1"/>
          <w:wAfter w:w="6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0DD" w:rsidRPr="00DD6769" w:rsidRDefault="00932916" w:rsidP="009240D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50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0DD" w:rsidRPr="00DD6769" w:rsidRDefault="009240DD" w:rsidP="009240DD">
            <w:pPr>
              <w:jc w:val="center"/>
            </w:pPr>
            <w:r w:rsidRPr="00DD6769">
              <w:rPr>
                <w:rFonts w:cs="Times New Roman"/>
                <w:sz w:val="24"/>
                <w:szCs w:val="24"/>
              </w:rPr>
              <w:t>Лунный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0DD" w:rsidRPr="00DD6769" w:rsidRDefault="009240DD" w:rsidP="009240D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Линия 12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0DD" w:rsidRPr="00DD6769" w:rsidRDefault="009240DD" w:rsidP="009240D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41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0DD" w:rsidRPr="00DD6769" w:rsidRDefault="009240DD" w:rsidP="009240D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10.07.1991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0DD" w:rsidRPr="00DD6769" w:rsidRDefault="009240DD" w:rsidP="009240D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57,9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0DD" w:rsidRPr="00DD6769" w:rsidRDefault="009240DD" w:rsidP="009240D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5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0DD" w:rsidRPr="00DD6769" w:rsidRDefault="009240DD" w:rsidP="009240DD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 xml:space="preserve">предоставление субсидии на приобретение </w:t>
            </w:r>
          </w:p>
          <w:p w:rsidR="009240DD" w:rsidRPr="00DD6769" w:rsidRDefault="009240DD" w:rsidP="009240DD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жилого помещения в собственность</w:t>
            </w:r>
          </w:p>
        </w:tc>
      </w:tr>
      <w:tr w:rsidR="00DD6769" w:rsidRPr="00DD6769" w:rsidTr="00DD6769">
        <w:trPr>
          <w:gridAfter w:val="1"/>
          <w:wAfter w:w="6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0DD" w:rsidRPr="00DD6769" w:rsidRDefault="009240DD" w:rsidP="009240D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5</w:t>
            </w:r>
            <w:r w:rsidR="00932916" w:rsidRPr="00DD67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0DD" w:rsidRPr="00DD6769" w:rsidRDefault="009240DD" w:rsidP="009240DD">
            <w:pPr>
              <w:jc w:val="center"/>
            </w:pPr>
            <w:r w:rsidRPr="00DD6769">
              <w:rPr>
                <w:rFonts w:cs="Times New Roman"/>
                <w:sz w:val="24"/>
                <w:szCs w:val="24"/>
              </w:rPr>
              <w:t>Лунный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0DD" w:rsidRPr="00DD6769" w:rsidRDefault="009240DD" w:rsidP="009240D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Линия 12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0DD" w:rsidRPr="00DD6769" w:rsidRDefault="009240DD" w:rsidP="009240D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41а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0DD" w:rsidRPr="00DD6769" w:rsidRDefault="009240DD" w:rsidP="009240D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22.07.2006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0DD" w:rsidRPr="00DD6769" w:rsidRDefault="009240DD" w:rsidP="009240D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56,7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0DD" w:rsidRPr="00DD6769" w:rsidRDefault="009240DD" w:rsidP="009240D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5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A2E" w:rsidRPr="00DD6769" w:rsidRDefault="00622A2E" w:rsidP="00622A2E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 xml:space="preserve">предоставление субсидии на приобретение </w:t>
            </w:r>
          </w:p>
          <w:p w:rsidR="009240DD" w:rsidRPr="00DD6769" w:rsidRDefault="00622A2E" w:rsidP="00622A2E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жилого помещения в собственность</w:t>
            </w:r>
          </w:p>
        </w:tc>
      </w:tr>
      <w:tr w:rsidR="00DD6769" w:rsidRPr="00DD6769" w:rsidTr="00DD6769">
        <w:trPr>
          <w:gridAfter w:val="1"/>
          <w:wAfter w:w="6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0DD" w:rsidRPr="00DD6769" w:rsidRDefault="00932916" w:rsidP="009240D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52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0DD" w:rsidRPr="00DD6769" w:rsidRDefault="009240DD" w:rsidP="009240DD">
            <w:pPr>
              <w:jc w:val="center"/>
            </w:pPr>
            <w:r w:rsidRPr="00DD6769">
              <w:rPr>
                <w:rFonts w:cs="Times New Roman"/>
                <w:sz w:val="24"/>
                <w:szCs w:val="24"/>
              </w:rPr>
              <w:t>Лунный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0DD" w:rsidRPr="00DD6769" w:rsidRDefault="009240DD" w:rsidP="009240D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Линия 12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0DD" w:rsidRPr="00DD6769" w:rsidRDefault="009240DD" w:rsidP="009240D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42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0DD" w:rsidRPr="00DD6769" w:rsidRDefault="009240DD" w:rsidP="009240D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01.12.1988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0DD" w:rsidRPr="00DD6769" w:rsidRDefault="009240DD" w:rsidP="009240D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85,5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0DD" w:rsidRPr="00DD6769" w:rsidRDefault="009240DD" w:rsidP="009240D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5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0DD" w:rsidRPr="00DD6769" w:rsidRDefault="009240DD" w:rsidP="009240DD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 xml:space="preserve">предоставление субсидии на приобретение </w:t>
            </w:r>
          </w:p>
          <w:p w:rsidR="009240DD" w:rsidRPr="00DD6769" w:rsidRDefault="009240DD" w:rsidP="009240DD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жилого помещения в собственность</w:t>
            </w:r>
          </w:p>
        </w:tc>
      </w:tr>
      <w:tr w:rsidR="00DD6769" w:rsidRPr="00DD6769" w:rsidTr="00DD6769">
        <w:trPr>
          <w:gridAfter w:val="1"/>
          <w:wAfter w:w="6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0DD" w:rsidRPr="00DD6769" w:rsidRDefault="00793BB5" w:rsidP="009240DD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noProof/>
                <w:sz w:val="24"/>
                <w:szCs w:val="24"/>
                <w:lang w:eastAsia="ru-RU"/>
              </w:rPr>
              <w:lastRenderedPageBreak/>
              <w:pict>
                <v:shape id="_x0000_s1026" type="#_x0000_t32" style="position:absolute;left:0;text-align:left;margin-left:-5.15pt;margin-top:.45pt;width:782.25pt;height:0;z-index:251658240;mso-position-horizontal-relative:text;mso-position-vertical-relative:text" o:connectortype="straight"/>
              </w:pict>
            </w:r>
            <w:r w:rsidR="00932916" w:rsidRPr="00DD6769">
              <w:rPr>
                <w:rFonts w:cs="Times New Roman"/>
                <w:sz w:val="24"/>
                <w:szCs w:val="24"/>
              </w:rPr>
              <w:t>53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0DD" w:rsidRPr="00DD6769" w:rsidRDefault="009240DD" w:rsidP="009240D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Лунный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0DD" w:rsidRPr="00DD6769" w:rsidRDefault="009240DD" w:rsidP="009240D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Востокбурвод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0DD" w:rsidRPr="00DD6769" w:rsidRDefault="009240DD" w:rsidP="009240D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0DD" w:rsidRPr="00DD6769" w:rsidRDefault="009240DD" w:rsidP="009240D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21.12.1982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0DD" w:rsidRPr="00DD6769" w:rsidRDefault="009240DD" w:rsidP="009240D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51,4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0DD" w:rsidRPr="00DD6769" w:rsidRDefault="009240DD" w:rsidP="009240D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5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0DD" w:rsidRPr="00DD6769" w:rsidRDefault="009240DD" w:rsidP="009240DD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 xml:space="preserve">предоставление субсидии на приобретение </w:t>
            </w:r>
          </w:p>
          <w:p w:rsidR="009240DD" w:rsidRPr="00DD6769" w:rsidRDefault="009240DD" w:rsidP="009240DD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жилого помещения в собственность</w:t>
            </w:r>
          </w:p>
        </w:tc>
      </w:tr>
      <w:tr w:rsidR="00DD6769" w:rsidRPr="00DD6769" w:rsidTr="00DD6769">
        <w:trPr>
          <w:gridAfter w:val="1"/>
          <w:wAfter w:w="6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0DD" w:rsidRPr="00DD6769" w:rsidRDefault="00932916" w:rsidP="009240D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54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0DD" w:rsidRPr="00DD6769" w:rsidRDefault="009240DD" w:rsidP="009240D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Лунный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0DD" w:rsidRPr="00DD6769" w:rsidRDefault="009240DD" w:rsidP="009240D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Востокбурвод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0DD" w:rsidRPr="00DD6769" w:rsidRDefault="009240DD" w:rsidP="009240D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42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0DD" w:rsidRPr="00DD6769" w:rsidRDefault="009240DD" w:rsidP="009240D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21.06.2000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0DD" w:rsidRPr="00DD6769" w:rsidRDefault="009240DD" w:rsidP="009240D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49,4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0DD" w:rsidRPr="00DD6769" w:rsidRDefault="009240DD" w:rsidP="009240D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5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853" w:rsidRPr="00DD6769" w:rsidRDefault="004D3853" w:rsidP="004D3853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 xml:space="preserve">предоставление субсидии на приобретение </w:t>
            </w:r>
          </w:p>
          <w:p w:rsidR="009240DD" w:rsidRPr="00DD6769" w:rsidRDefault="004D3853" w:rsidP="004D3853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жилого помещения в собственность</w:t>
            </w:r>
          </w:p>
        </w:tc>
      </w:tr>
      <w:tr w:rsidR="00DD6769" w:rsidRPr="00DD6769" w:rsidTr="00DD6769">
        <w:trPr>
          <w:gridAfter w:val="1"/>
          <w:wAfter w:w="6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853" w:rsidRPr="00DD6769" w:rsidRDefault="00932916" w:rsidP="009240D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55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853" w:rsidRPr="00DD6769" w:rsidRDefault="004D3853" w:rsidP="009240D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Лунный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853" w:rsidRPr="00DD6769" w:rsidRDefault="004D3853" w:rsidP="009240D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Таежная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853" w:rsidRPr="00DD6769" w:rsidRDefault="004D3853" w:rsidP="009240D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853" w:rsidRPr="00DD6769" w:rsidRDefault="004D3853" w:rsidP="009240D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04.01.1984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853" w:rsidRPr="00DD6769" w:rsidRDefault="004D3853" w:rsidP="009240D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42,1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853" w:rsidRPr="00DD6769" w:rsidRDefault="004D3853" w:rsidP="009240D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5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853" w:rsidRPr="00DD6769" w:rsidRDefault="004D3853" w:rsidP="004D3853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 xml:space="preserve">предоставление субсидии на приобретение </w:t>
            </w:r>
          </w:p>
          <w:p w:rsidR="004D3853" w:rsidRPr="00DD6769" w:rsidRDefault="004D3853" w:rsidP="004D3853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жилого помещения в собственность</w:t>
            </w:r>
          </w:p>
        </w:tc>
      </w:tr>
      <w:tr w:rsidR="00DD6769" w:rsidRPr="00DD6769" w:rsidTr="00DD6769">
        <w:trPr>
          <w:trHeight w:val="510"/>
        </w:trPr>
        <w:tc>
          <w:tcPr>
            <w:tcW w:w="15634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D2" w:rsidRPr="00DD6769" w:rsidRDefault="005113EE" w:rsidP="005113EE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Поселок СМП</w:t>
            </w:r>
          </w:p>
        </w:tc>
      </w:tr>
      <w:tr w:rsidR="00DD6769" w:rsidRPr="00DD6769" w:rsidTr="00DD6769">
        <w:trPr>
          <w:gridAfter w:val="1"/>
          <w:wAfter w:w="6" w:type="dxa"/>
          <w:trHeight w:val="5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932916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56</w:t>
            </w:r>
          </w:p>
        </w:tc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СМП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Тюменская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121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28.07.1998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37,6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5113EE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52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A2E" w:rsidRPr="00DD6769" w:rsidRDefault="00622A2E" w:rsidP="00622A2E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 xml:space="preserve">предоставление субсидии на приобретение </w:t>
            </w:r>
          </w:p>
          <w:p w:rsidR="00B167D2" w:rsidRPr="00DD6769" w:rsidRDefault="00622A2E" w:rsidP="00622A2E">
            <w:pPr>
              <w:rPr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жилого помещения в собственность</w:t>
            </w:r>
          </w:p>
        </w:tc>
      </w:tr>
      <w:tr w:rsidR="00DD6769" w:rsidRPr="00DD6769" w:rsidTr="00DD6769">
        <w:trPr>
          <w:trHeight w:val="510"/>
        </w:trPr>
        <w:tc>
          <w:tcPr>
            <w:tcW w:w="15634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67D2" w:rsidRPr="00DD6769" w:rsidRDefault="00B167D2" w:rsidP="00B72008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 xml:space="preserve">Поселок Строитель </w:t>
            </w:r>
          </w:p>
        </w:tc>
      </w:tr>
      <w:tr w:rsidR="00DD6769" w:rsidRPr="00DD6769" w:rsidTr="00DD6769">
        <w:trPr>
          <w:gridAfter w:val="1"/>
          <w:wAfter w:w="6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932916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57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Строитель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5113EE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Учебная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4А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29.07.1988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54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5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F33281" w:rsidP="00B167D2">
            <w:pPr>
              <w:rPr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предоставление жилого помещения на условиях договора коммерческого найма</w:t>
            </w:r>
          </w:p>
        </w:tc>
      </w:tr>
      <w:tr w:rsidR="00DD6769" w:rsidRPr="00DD6769" w:rsidTr="00DD6769">
        <w:trPr>
          <w:gridAfter w:val="1"/>
          <w:wAfter w:w="6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932916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58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Строитель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За ручьем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30б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05.09.1986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33,7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5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7D2" w:rsidRPr="00DD6769" w:rsidRDefault="00B167D2" w:rsidP="00B167D2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 xml:space="preserve">предоставление субсидии на приобретение </w:t>
            </w:r>
          </w:p>
          <w:p w:rsidR="00B167D2" w:rsidRPr="00DD6769" w:rsidRDefault="00B167D2" w:rsidP="00B167D2">
            <w:pPr>
              <w:rPr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жилого помещения в собственность</w:t>
            </w:r>
          </w:p>
        </w:tc>
      </w:tr>
      <w:tr w:rsidR="00DD6769" w:rsidRPr="00DD6769" w:rsidTr="00DD6769">
        <w:trPr>
          <w:gridAfter w:val="1"/>
          <w:wAfter w:w="6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EFB" w:rsidRPr="00DD6769" w:rsidRDefault="00932916" w:rsidP="00ED4EF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59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EFB" w:rsidRPr="00DD6769" w:rsidRDefault="00ED4EFB" w:rsidP="00ED4EF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Строитель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EFB" w:rsidRPr="00DD6769" w:rsidRDefault="00ED4EFB" w:rsidP="00ED4EF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За ручьем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EFB" w:rsidRPr="00DD6769" w:rsidRDefault="00ED4EFB" w:rsidP="00ED4EF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121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EFB" w:rsidRPr="00DD6769" w:rsidRDefault="00ED4EFB" w:rsidP="00ED4EF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20.11.1990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EFB" w:rsidRPr="00DD6769" w:rsidRDefault="00ED4EFB" w:rsidP="00ED4EF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34,8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EFB" w:rsidRPr="00DD6769" w:rsidRDefault="00ED4EFB" w:rsidP="00ED4EF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5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EFB" w:rsidRPr="00DD6769" w:rsidRDefault="00ED4EFB" w:rsidP="00ED4EFB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 xml:space="preserve">предоставление субсидии на приобретение </w:t>
            </w:r>
          </w:p>
          <w:p w:rsidR="00ED4EFB" w:rsidRPr="00DD6769" w:rsidRDefault="00ED4EFB" w:rsidP="00ED4EFB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жилого помещения в собственность</w:t>
            </w:r>
          </w:p>
        </w:tc>
      </w:tr>
      <w:tr w:rsidR="00DD6769" w:rsidRPr="00DD6769" w:rsidTr="00DD6769">
        <w:trPr>
          <w:gridAfter w:val="1"/>
          <w:wAfter w:w="6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EFB" w:rsidRPr="00DD6769" w:rsidRDefault="00932916" w:rsidP="00ED4EF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60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EFB" w:rsidRPr="00DD6769" w:rsidRDefault="00ED4EFB" w:rsidP="00ED4EF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Строитель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EFB" w:rsidRPr="00DD6769" w:rsidRDefault="00ED4EFB" w:rsidP="00ED4EF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За ручьем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EFB" w:rsidRPr="00DD6769" w:rsidRDefault="00ED4EFB" w:rsidP="00ED4EF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122А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EFB" w:rsidRPr="00DD6769" w:rsidRDefault="00ED4EFB" w:rsidP="00ED4EF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18.02.1989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EFB" w:rsidRPr="00DD6769" w:rsidRDefault="00ED4EFB" w:rsidP="00ED4EF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33,4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EFB" w:rsidRPr="00DD6769" w:rsidRDefault="00ED4EFB" w:rsidP="00ED4EF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5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EFB" w:rsidRPr="00DD6769" w:rsidRDefault="00ED4EFB" w:rsidP="00ED4EFB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 xml:space="preserve">предоставление субсидии на приобретение </w:t>
            </w:r>
          </w:p>
          <w:p w:rsidR="00ED4EFB" w:rsidRPr="00DD6769" w:rsidRDefault="00ED4EFB" w:rsidP="00ED4EFB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жилого помещения в собственность</w:t>
            </w:r>
          </w:p>
        </w:tc>
      </w:tr>
      <w:tr w:rsidR="00DD6769" w:rsidRPr="00DD6769" w:rsidTr="00DD6769">
        <w:trPr>
          <w:gridAfter w:val="1"/>
          <w:wAfter w:w="6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EFB" w:rsidRPr="00DD6769" w:rsidRDefault="00932916" w:rsidP="00ED4EF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61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EFB" w:rsidRPr="00DD6769" w:rsidRDefault="00ED4EFB" w:rsidP="00ED4EF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Строитель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EFB" w:rsidRPr="00DD6769" w:rsidRDefault="00ED4EFB" w:rsidP="00ED4EF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За ручьем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EFB" w:rsidRPr="00DD6769" w:rsidRDefault="00ED4EFB" w:rsidP="00ED4EF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122Б</w:t>
            </w:r>
          </w:p>
          <w:p w:rsidR="00ED4EFB" w:rsidRPr="00DD6769" w:rsidRDefault="00ED4EFB" w:rsidP="00ED4EFB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EFB" w:rsidRPr="00DD6769" w:rsidRDefault="00ED4EFB" w:rsidP="00ED4EF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22.05.1991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EFB" w:rsidRPr="00DD6769" w:rsidRDefault="00ED4EFB" w:rsidP="00ED4EF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42,7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EFB" w:rsidRPr="00DD6769" w:rsidRDefault="00ED4EFB" w:rsidP="00ED4EF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5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7D1" w:rsidRPr="00DD6769" w:rsidRDefault="009737D1" w:rsidP="009737D1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 xml:space="preserve">предоставление субсидии на приобретение </w:t>
            </w:r>
          </w:p>
          <w:p w:rsidR="00ED4EFB" w:rsidRPr="00DD6769" w:rsidRDefault="009737D1" w:rsidP="009737D1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жилого помещения в собственность</w:t>
            </w:r>
          </w:p>
        </w:tc>
      </w:tr>
      <w:tr w:rsidR="00DD6769" w:rsidRPr="00DD6769" w:rsidTr="00DD6769">
        <w:trPr>
          <w:gridAfter w:val="1"/>
          <w:wAfter w:w="6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EFB" w:rsidRPr="00DD6769" w:rsidRDefault="00932916" w:rsidP="00ED4EF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62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EFB" w:rsidRPr="00DD6769" w:rsidRDefault="00ED4EFB" w:rsidP="00ED4EF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Строитель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EFB" w:rsidRPr="00DD6769" w:rsidRDefault="00ED4EFB" w:rsidP="00ED4EF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За ручьем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EFB" w:rsidRPr="00DD6769" w:rsidRDefault="00ED4EFB" w:rsidP="00ED4EF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125А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EFB" w:rsidRPr="00DD6769" w:rsidRDefault="00ED4EFB" w:rsidP="00ED4EF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09.08.1989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EFB" w:rsidRPr="00DD6769" w:rsidRDefault="00ED4EFB" w:rsidP="00ED4EF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35,7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EFB" w:rsidRPr="00DD6769" w:rsidRDefault="00ED4EFB" w:rsidP="00ED4EF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5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7D1" w:rsidRPr="00DD6769" w:rsidRDefault="009737D1" w:rsidP="009737D1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 xml:space="preserve">предоставление субсидии на приобретение </w:t>
            </w:r>
          </w:p>
          <w:p w:rsidR="00ED4EFB" w:rsidRPr="00DD6769" w:rsidRDefault="009737D1" w:rsidP="009737D1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жилого помещения в собственность</w:t>
            </w:r>
          </w:p>
        </w:tc>
      </w:tr>
      <w:tr w:rsidR="00DD6769" w:rsidRPr="00DD6769" w:rsidTr="00DD6769">
        <w:trPr>
          <w:gridAfter w:val="1"/>
          <w:wAfter w:w="6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7EB" w:rsidRPr="00DD6769" w:rsidRDefault="00932916" w:rsidP="003D27E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63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7EB" w:rsidRPr="00DD6769" w:rsidRDefault="003D27EB" w:rsidP="003D27E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Строитель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7EB" w:rsidRPr="00DD6769" w:rsidRDefault="003D27EB" w:rsidP="003D27E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За ручьем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7EB" w:rsidRPr="00DD6769" w:rsidRDefault="003D27EB" w:rsidP="003D27E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126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7EB" w:rsidRPr="00DD6769" w:rsidRDefault="003D27EB" w:rsidP="003D27E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11.02.1983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7EB" w:rsidRPr="00DD6769" w:rsidRDefault="003D27EB" w:rsidP="003D27E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63,5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7EB" w:rsidRPr="00DD6769" w:rsidRDefault="003D27EB" w:rsidP="003D27E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5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7EB" w:rsidRPr="00DD6769" w:rsidRDefault="003D27EB" w:rsidP="003D27EB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 xml:space="preserve">предоставление субсидии на приобретение </w:t>
            </w:r>
          </w:p>
          <w:p w:rsidR="003D27EB" w:rsidRPr="00DD6769" w:rsidRDefault="003D27EB" w:rsidP="003D27EB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жилого помещения в собственность</w:t>
            </w:r>
          </w:p>
        </w:tc>
      </w:tr>
      <w:tr w:rsidR="00DD6769" w:rsidRPr="00DD6769" w:rsidTr="00DD6769">
        <w:trPr>
          <w:gridAfter w:val="1"/>
          <w:wAfter w:w="6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7EB" w:rsidRPr="00DD6769" w:rsidRDefault="00932916" w:rsidP="003D27E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64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7EB" w:rsidRPr="00DD6769" w:rsidRDefault="003D27EB" w:rsidP="003D27E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Строитель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7EB" w:rsidRPr="00DD6769" w:rsidRDefault="003D27EB" w:rsidP="003D27E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За ручьем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7EB" w:rsidRPr="00DD6769" w:rsidRDefault="00F1409A" w:rsidP="003D27E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</w:t>
            </w:r>
            <w:bookmarkStart w:id="0" w:name="_GoBack"/>
            <w:bookmarkEnd w:id="0"/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7EB" w:rsidRPr="00DD6769" w:rsidRDefault="005837B8" w:rsidP="003D27E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07.02.1980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7EB" w:rsidRPr="00DD6769" w:rsidRDefault="003D27EB" w:rsidP="003D27E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44,6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7EB" w:rsidRPr="00DD6769" w:rsidRDefault="008E58BF" w:rsidP="003D27E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5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04D" w:rsidRPr="00DD6769" w:rsidRDefault="0082504D" w:rsidP="0082504D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 xml:space="preserve">предоставление субсидии на приобретение </w:t>
            </w:r>
          </w:p>
          <w:p w:rsidR="003D27EB" w:rsidRPr="00DD6769" w:rsidRDefault="0082504D" w:rsidP="0082504D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жилого помещения в собственность</w:t>
            </w:r>
          </w:p>
        </w:tc>
      </w:tr>
      <w:tr w:rsidR="00DD6769" w:rsidRPr="00DD6769" w:rsidTr="00DD6769">
        <w:trPr>
          <w:gridAfter w:val="1"/>
          <w:wAfter w:w="6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7B8" w:rsidRPr="00DD6769" w:rsidRDefault="00932916" w:rsidP="005837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65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7B8" w:rsidRPr="00DD6769" w:rsidRDefault="005837B8" w:rsidP="005837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Строитель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7B8" w:rsidRPr="00DD6769" w:rsidRDefault="005837B8" w:rsidP="005837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За ручьем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7B8" w:rsidRPr="00DD6769" w:rsidRDefault="00F1409A" w:rsidP="005837B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138/А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7B8" w:rsidRPr="00DD6769" w:rsidRDefault="005837B8" w:rsidP="005837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24.12.1988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7B8" w:rsidRPr="00DD6769" w:rsidRDefault="005837B8" w:rsidP="005837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32,8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7B8" w:rsidRPr="00DD6769" w:rsidRDefault="005837B8" w:rsidP="005837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5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504D" w:rsidRPr="00DD6769" w:rsidRDefault="0082504D" w:rsidP="0082504D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 xml:space="preserve">предоставление субсидии на приобретение </w:t>
            </w:r>
          </w:p>
          <w:p w:rsidR="005837B8" w:rsidRPr="00DD6769" w:rsidRDefault="0082504D" w:rsidP="0082504D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жилого помещения в собственность</w:t>
            </w:r>
          </w:p>
        </w:tc>
      </w:tr>
      <w:tr w:rsidR="00DD6769" w:rsidRPr="00DD6769" w:rsidTr="00DD6769">
        <w:trPr>
          <w:gridAfter w:val="1"/>
          <w:wAfter w:w="6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7B8" w:rsidRPr="00DD6769" w:rsidRDefault="00932916" w:rsidP="005837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66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7B8" w:rsidRPr="00DD6769" w:rsidRDefault="005837B8" w:rsidP="005837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Строитель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7B8" w:rsidRPr="00DD6769" w:rsidRDefault="005837B8" w:rsidP="005837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Саймовская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7B8" w:rsidRPr="00DD6769" w:rsidRDefault="005837B8" w:rsidP="005837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4/2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7B8" w:rsidRPr="00DD6769" w:rsidRDefault="005837B8" w:rsidP="005837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19.07.2000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7B8" w:rsidRPr="00DD6769" w:rsidRDefault="005837B8" w:rsidP="005837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36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7B8" w:rsidRPr="00DD6769" w:rsidRDefault="005837B8" w:rsidP="005837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5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7B8" w:rsidRPr="00DD6769" w:rsidRDefault="005837B8" w:rsidP="005837B8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предоставление жилого помещения на условиях договора коммерческого найма</w:t>
            </w:r>
          </w:p>
        </w:tc>
      </w:tr>
      <w:tr w:rsidR="00DD6769" w:rsidRPr="00DD6769" w:rsidTr="00DD6769">
        <w:trPr>
          <w:gridAfter w:val="1"/>
          <w:wAfter w:w="6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7B8" w:rsidRPr="00DD6769" w:rsidRDefault="00932916" w:rsidP="005837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67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7B8" w:rsidRPr="00DD6769" w:rsidRDefault="005837B8" w:rsidP="005837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Строитель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7B8" w:rsidRPr="00DD6769" w:rsidRDefault="005837B8" w:rsidP="005837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Курортная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7B8" w:rsidRPr="00DD6769" w:rsidRDefault="005837B8" w:rsidP="005837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52Б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7B8" w:rsidRPr="00DD6769" w:rsidRDefault="005837B8" w:rsidP="005837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13.10.1989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7B8" w:rsidRPr="00DD6769" w:rsidRDefault="005837B8" w:rsidP="005837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23,7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7B8" w:rsidRPr="00DD6769" w:rsidRDefault="005837B8" w:rsidP="005837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5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7B8" w:rsidRPr="00DD6769" w:rsidRDefault="005837B8" w:rsidP="005837B8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 xml:space="preserve">предоставление субсидии на приобретение </w:t>
            </w:r>
          </w:p>
          <w:p w:rsidR="005837B8" w:rsidRPr="00DD6769" w:rsidRDefault="005837B8" w:rsidP="005837B8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жилого помещения в собственность</w:t>
            </w:r>
          </w:p>
        </w:tc>
      </w:tr>
      <w:tr w:rsidR="00DD6769" w:rsidRPr="00DD6769" w:rsidTr="00DD6769">
        <w:trPr>
          <w:trHeight w:val="510"/>
        </w:trPr>
        <w:tc>
          <w:tcPr>
            <w:tcW w:w="15634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7B8" w:rsidRPr="00DD6769" w:rsidRDefault="00793BB5" w:rsidP="005837B8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noProof/>
                <w:sz w:val="24"/>
                <w:szCs w:val="24"/>
                <w:lang w:eastAsia="ru-RU"/>
              </w:rPr>
              <w:lastRenderedPageBreak/>
              <w:pict>
                <v:shape id="_x0000_s1027" type="#_x0000_t32" style="position:absolute;margin-left:-4.85pt;margin-top:-5pt;width:781.5pt;height:.75pt;flip:y;z-index:251659264;mso-position-horizontal-relative:text;mso-position-vertical-relative:text" o:connectortype="straight"/>
              </w:pict>
            </w:r>
            <w:r w:rsidR="005837B8" w:rsidRPr="00DD6769">
              <w:rPr>
                <w:rFonts w:cs="Times New Roman"/>
                <w:sz w:val="24"/>
                <w:szCs w:val="24"/>
              </w:rPr>
              <w:t xml:space="preserve">Поселок </w:t>
            </w:r>
            <w:r w:rsidR="0082504D" w:rsidRPr="00DD6769">
              <w:rPr>
                <w:rFonts w:cs="Times New Roman"/>
                <w:sz w:val="24"/>
                <w:szCs w:val="24"/>
              </w:rPr>
              <w:t>Взлетный</w:t>
            </w:r>
          </w:p>
        </w:tc>
      </w:tr>
      <w:tr w:rsidR="00DD6769" w:rsidRPr="00DD6769" w:rsidTr="00DD6769">
        <w:trPr>
          <w:gridAfter w:val="1"/>
          <w:wAfter w:w="6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7B8" w:rsidRPr="00DD6769" w:rsidRDefault="00932916" w:rsidP="005837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68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7B8" w:rsidRPr="00DD6769" w:rsidRDefault="0082504D" w:rsidP="005837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Взлетный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7B8" w:rsidRPr="00DD6769" w:rsidRDefault="0082504D" w:rsidP="005837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Линия 6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7B8" w:rsidRPr="00DD6769" w:rsidRDefault="0082504D" w:rsidP="005837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211е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7B8" w:rsidRPr="00DD6769" w:rsidRDefault="0082504D" w:rsidP="005837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28.02.1990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7B8" w:rsidRPr="00DD6769" w:rsidRDefault="0082504D" w:rsidP="005837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46,1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7B8" w:rsidRPr="00DD6769" w:rsidRDefault="00BE4A4A" w:rsidP="005837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4</w:t>
            </w:r>
          </w:p>
          <w:p w:rsidR="0082504D" w:rsidRPr="00DD6769" w:rsidRDefault="0082504D" w:rsidP="005837B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7B8" w:rsidRPr="00DD6769" w:rsidRDefault="005837B8" w:rsidP="005837B8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 xml:space="preserve">предоставление субсидии на приобретение </w:t>
            </w:r>
          </w:p>
          <w:p w:rsidR="005837B8" w:rsidRPr="00DD6769" w:rsidRDefault="005837B8" w:rsidP="005837B8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жилого помещения в собственность</w:t>
            </w:r>
          </w:p>
        </w:tc>
      </w:tr>
      <w:tr w:rsidR="00DD6769" w:rsidRPr="00DD6769" w:rsidTr="00DD6769">
        <w:trPr>
          <w:trHeight w:val="510"/>
        </w:trPr>
        <w:tc>
          <w:tcPr>
            <w:tcW w:w="15634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7B8" w:rsidRPr="00DD6769" w:rsidRDefault="005837B8" w:rsidP="005837B8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Поселок Таёжный</w:t>
            </w:r>
          </w:p>
        </w:tc>
      </w:tr>
      <w:tr w:rsidR="00DD6769" w:rsidRPr="00DD6769" w:rsidTr="00DD6769">
        <w:trPr>
          <w:gridAfter w:val="1"/>
          <w:wAfter w:w="6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7B8" w:rsidRPr="00DD6769" w:rsidRDefault="00932916" w:rsidP="005837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69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7B8" w:rsidRPr="00DD6769" w:rsidRDefault="005837B8" w:rsidP="005837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Таёжный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7B8" w:rsidRPr="00DD6769" w:rsidRDefault="005837B8" w:rsidP="005837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Авиаторов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7B8" w:rsidRPr="00DD6769" w:rsidRDefault="005837B8" w:rsidP="005837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45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7B8" w:rsidRPr="00DD6769" w:rsidRDefault="005837B8" w:rsidP="005837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22.11.1989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7B8" w:rsidRPr="00DD6769" w:rsidRDefault="005837B8" w:rsidP="005837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48,8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7B8" w:rsidRPr="00DD6769" w:rsidRDefault="005837B8" w:rsidP="005837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5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7B8" w:rsidRPr="00DD6769" w:rsidRDefault="005837B8" w:rsidP="005837B8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 xml:space="preserve">предоставление субсидии на приобретение </w:t>
            </w:r>
          </w:p>
          <w:p w:rsidR="005837B8" w:rsidRPr="00DD6769" w:rsidRDefault="005837B8" w:rsidP="005837B8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жилого помещения в собственность</w:t>
            </w:r>
          </w:p>
        </w:tc>
      </w:tr>
      <w:tr w:rsidR="00DD6769" w:rsidRPr="00DD6769" w:rsidTr="00DD6769">
        <w:trPr>
          <w:trHeight w:val="510"/>
        </w:trPr>
        <w:tc>
          <w:tcPr>
            <w:tcW w:w="15634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7B8" w:rsidRPr="00DD6769" w:rsidRDefault="005837B8" w:rsidP="005837B8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Поселок Черный мыс</w:t>
            </w:r>
          </w:p>
        </w:tc>
      </w:tr>
      <w:tr w:rsidR="00DD6769" w:rsidRPr="00DD6769" w:rsidTr="00DD6769">
        <w:trPr>
          <w:gridAfter w:val="1"/>
          <w:wAfter w:w="6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7B8" w:rsidRPr="00DD6769" w:rsidRDefault="00932916" w:rsidP="005837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70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7B8" w:rsidRPr="00DD6769" w:rsidRDefault="005837B8" w:rsidP="005837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Черный мыс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7B8" w:rsidRPr="00DD6769" w:rsidRDefault="005837B8" w:rsidP="005837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Пионерская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7B8" w:rsidRPr="00DD6769" w:rsidRDefault="005837B8" w:rsidP="005837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7B8" w:rsidRPr="00DD6769" w:rsidRDefault="005837B8" w:rsidP="005837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13.03.1990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7B8" w:rsidRPr="00DD6769" w:rsidRDefault="005837B8" w:rsidP="005837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33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7B8" w:rsidRPr="00DD6769" w:rsidRDefault="005837B8" w:rsidP="005837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5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7B8" w:rsidRPr="00DD6769" w:rsidRDefault="005837B8" w:rsidP="005837B8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 xml:space="preserve">предоставление субсидии на приобретение </w:t>
            </w:r>
          </w:p>
          <w:p w:rsidR="005837B8" w:rsidRPr="00DD6769" w:rsidRDefault="005837B8" w:rsidP="005837B8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жилого помещения в собственность</w:t>
            </w:r>
          </w:p>
        </w:tc>
      </w:tr>
      <w:tr w:rsidR="00DD6769" w:rsidRPr="00DD6769" w:rsidTr="00DD6769">
        <w:trPr>
          <w:trHeight w:val="510"/>
        </w:trPr>
        <w:tc>
          <w:tcPr>
            <w:tcW w:w="15634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7B8" w:rsidRPr="00DD6769" w:rsidRDefault="005837B8" w:rsidP="005837B8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Поселок МО-94</w:t>
            </w:r>
          </w:p>
        </w:tc>
      </w:tr>
      <w:tr w:rsidR="00DD6769" w:rsidRPr="00DD6769" w:rsidTr="00DD6769">
        <w:trPr>
          <w:gridAfter w:val="1"/>
          <w:wAfter w:w="6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7B8" w:rsidRPr="00DD6769" w:rsidRDefault="00932916" w:rsidP="005837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7</w:t>
            </w:r>
            <w:r w:rsidR="005837B8" w:rsidRPr="00DD676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7B8" w:rsidRPr="00DD6769" w:rsidRDefault="005837B8" w:rsidP="005837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МО-94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7B8" w:rsidRPr="00DD6769" w:rsidRDefault="005837B8" w:rsidP="005837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Пограничная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7B8" w:rsidRPr="00DD6769" w:rsidRDefault="005837B8" w:rsidP="005837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3а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7B8" w:rsidRPr="00DD6769" w:rsidRDefault="00414FED" w:rsidP="005837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22.10.2002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7B8" w:rsidRPr="00DD6769" w:rsidRDefault="005837B8" w:rsidP="005837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36,3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7B8" w:rsidRPr="00DD6769" w:rsidRDefault="005837B8" w:rsidP="005837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5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86" w:rsidRPr="00DD6769" w:rsidRDefault="005B0E86" w:rsidP="005B0E86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 xml:space="preserve">предоставление субсидии на приобретение </w:t>
            </w:r>
          </w:p>
          <w:p w:rsidR="005837B8" w:rsidRPr="00DD6769" w:rsidRDefault="005B0E86" w:rsidP="005B0E86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жилого помещения в собственность</w:t>
            </w:r>
          </w:p>
        </w:tc>
      </w:tr>
      <w:tr w:rsidR="00DD6769" w:rsidRPr="00DD6769" w:rsidTr="00DD6769">
        <w:trPr>
          <w:gridAfter w:val="1"/>
          <w:wAfter w:w="6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7B8" w:rsidRPr="00DD6769" w:rsidRDefault="00932916" w:rsidP="005837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7</w:t>
            </w:r>
            <w:r w:rsidR="005837B8" w:rsidRPr="00DD676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7B8" w:rsidRPr="00DD6769" w:rsidRDefault="005837B8" w:rsidP="005837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МО-94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7B8" w:rsidRPr="00DD6769" w:rsidRDefault="005837B8" w:rsidP="005837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Пограничная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7B8" w:rsidRPr="00DD6769" w:rsidRDefault="005837B8" w:rsidP="005837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3_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7B8" w:rsidRPr="00DD6769" w:rsidRDefault="00414FED" w:rsidP="005837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29.05.2001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7B8" w:rsidRPr="00DD6769" w:rsidRDefault="005837B8" w:rsidP="005837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50,8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7B8" w:rsidRPr="00DD6769" w:rsidRDefault="005837B8" w:rsidP="005837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5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86" w:rsidRPr="00DD6769" w:rsidRDefault="005B0E86" w:rsidP="005B0E86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 xml:space="preserve">предоставление субсидии на приобретение </w:t>
            </w:r>
          </w:p>
          <w:p w:rsidR="005837B8" w:rsidRPr="00DD6769" w:rsidRDefault="005B0E86" w:rsidP="005B0E86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жилого помещения в собственность</w:t>
            </w:r>
          </w:p>
        </w:tc>
      </w:tr>
      <w:tr w:rsidR="00DD6769" w:rsidRPr="00DD6769" w:rsidTr="00DD6769">
        <w:trPr>
          <w:gridAfter w:val="1"/>
          <w:wAfter w:w="6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7B8" w:rsidRPr="00DD6769" w:rsidRDefault="00932916" w:rsidP="005837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7</w:t>
            </w:r>
            <w:r w:rsidR="005837B8" w:rsidRPr="00DD6769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7B8" w:rsidRPr="00DD6769" w:rsidRDefault="005837B8" w:rsidP="005837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МО-94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7B8" w:rsidRPr="00DD6769" w:rsidRDefault="005837B8" w:rsidP="005837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Пограничная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7B8" w:rsidRPr="00DD6769" w:rsidRDefault="005837B8" w:rsidP="005837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4а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7B8" w:rsidRPr="00DD6769" w:rsidRDefault="00414FED" w:rsidP="005837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27.12.2002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7B8" w:rsidRPr="00DD6769" w:rsidRDefault="005837B8" w:rsidP="005837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46,3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7B8" w:rsidRPr="00DD6769" w:rsidRDefault="005837B8" w:rsidP="005837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5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86" w:rsidRPr="00DD6769" w:rsidRDefault="005B0E86" w:rsidP="005B0E86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 xml:space="preserve">предоставление субсидии на приобретение </w:t>
            </w:r>
          </w:p>
          <w:p w:rsidR="005837B8" w:rsidRPr="00DD6769" w:rsidRDefault="005B0E86" w:rsidP="005B0E86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жилого помещения в собственность</w:t>
            </w:r>
          </w:p>
        </w:tc>
      </w:tr>
      <w:tr w:rsidR="00DD6769" w:rsidRPr="00DD6769" w:rsidTr="00DD6769">
        <w:trPr>
          <w:trHeight w:val="300"/>
        </w:trPr>
        <w:tc>
          <w:tcPr>
            <w:tcW w:w="76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837B8" w:rsidRPr="00DD6769" w:rsidRDefault="005837B8" w:rsidP="005837B8">
            <w:pPr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7B8" w:rsidRPr="00DD6769" w:rsidRDefault="00C72278" w:rsidP="00C7227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D6769">
              <w:rPr>
                <w:rFonts w:cs="Times New Roman"/>
                <w:b/>
                <w:sz w:val="24"/>
                <w:szCs w:val="24"/>
              </w:rPr>
              <w:t>3 186,2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7B8" w:rsidRPr="00DD6769" w:rsidRDefault="008E58BF" w:rsidP="005837B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241</w:t>
            </w:r>
          </w:p>
        </w:tc>
        <w:tc>
          <w:tcPr>
            <w:tcW w:w="5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37B8" w:rsidRPr="00DD6769" w:rsidRDefault="005837B8" w:rsidP="005837B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D6769">
              <w:rPr>
                <w:rFonts w:cs="Times New Roman"/>
                <w:sz w:val="24"/>
                <w:szCs w:val="24"/>
              </w:rPr>
              <w:t> </w:t>
            </w:r>
          </w:p>
        </w:tc>
      </w:tr>
    </w:tbl>
    <w:p w:rsidR="00B167D2" w:rsidRPr="00DD6769" w:rsidRDefault="00B167D2" w:rsidP="00B167D2"/>
    <w:p w:rsidR="00672112" w:rsidRPr="00DD6769" w:rsidRDefault="00672112">
      <w:pPr>
        <w:rPr>
          <w:rFonts w:cs="Times New Roman"/>
          <w:szCs w:val="28"/>
        </w:rPr>
      </w:pPr>
    </w:p>
    <w:sectPr w:rsidR="00672112" w:rsidRPr="00DD6769" w:rsidSect="00B167D2">
      <w:headerReference w:type="default" r:id="rId8"/>
      <w:pgSz w:w="16838" w:h="11906" w:orient="landscape"/>
      <w:pgMar w:top="1701" w:right="1134" w:bottom="28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3BB5" w:rsidRDefault="00793BB5" w:rsidP="00B167D2">
      <w:r>
        <w:separator/>
      </w:r>
    </w:p>
  </w:endnote>
  <w:endnote w:type="continuationSeparator" w:id="0">
    <w:p w:rsidR="00793BB5" w:rsidRDefault="00793BB5" w:rsidP="00B16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3BB5" w:rsidRDefault="00793BB5" w:rsidP="00B167D2">
      <w:r>
        <w:separator/>
      </w:r>
    </w:p>
  </w:footnote>
  <w:footnote w:type="continuationSeparator" w:id="0">
    <w:p w:rsidR="00793BB5" w:rsidRDefault="00793BB5" w:rsidP="00B167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7654346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B72008" w:rsidRPr="00B167D2" w:rsidRDefault="00573637">
        <w:pPr>
          <w:pStyle w:val="a3"/>
          <w:jc w:val="center"/>
          <w:rPr>
            <w:sz w:val="20"/>
          </w:rPr>
        </w:pPr>
        <w:r w:rsidRPr="00B167D2">
          <w:rPr>
            <w:sz w:val="20"/>
          </w:rPr>
          <w:fldChar w:fldCharType="begin"/>
        </w:r>
        <w:r w:rsidR="00B72008" w:rsidRPr="00B167D2">
          <w:rPr>
            <w:sz w:val="20"/>
          </w:rPr>
          <w:instrText>PAGE   \* MERGEFORMAT</w:instrText>
        </w:r>
        <w:r w:rsidRPr="00B167D2">
          <w:rPr>
            <w:sz w:val="20"/>
          </w:rPr>
          <w:fldChar w:fldCharType="separate"/>
        </w:r>
        <w:r w:rsidR="00F1409A">
          <w:rPr>
            <w:noProof/>
            <w:sz w:val="20"/>
          </w:rPr>
          <w:t>37</w:t>
        </w:r>
        <w:r w:rsidRPr="00B167D2">
          <w:rPr>
            <w:sz w:val="20"/>
          </w:rPr>
          <w:fldChar w:fldCharType="end"/>
        </w:r>
      </w:p>
    </w:sdtContent>
  </w:sdt>
  <w:p w:rsidR="00B72008" w:rsidRDefault="00B7200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30642475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B72008" w:rsidRPr="002F2912" w:rsidRDefault="00573637">
        <w:pPr>
          <w:pStyle w:val="a3"/>
          <w:jc w:val="center"/>
          <w:rPr>
            <w:sz w:val="20"/>
            <w:szCs w:val="20"/>
          </w:rPr>
        </w:pPr>
        <w:r w:rsidRPr="002F2912">
          <w:rPr>
            <w:sz w:val="20"/>
            <w:szCs w:val="20"/>
          </w:rPr>
          <w:fldChar w:fldCharType="begin"/>
        </w:r>
        <w:r w:rsidR="00B72008" w:rsidRPr="002F2912">
          <w:rPr>
            <w:sz w:val="20"/>
            <w:szCs w:val="20"/>
          </w:rPr>
          <w:instrText>PAGE   \* MERGEFORMAT</w:instrText>
        </w:r>
        <w:r w:rsidRPr="002F2912">
          <w:rPr>
            <w:sz w:val="20"/>
            <w:szCs w:val="20"/>
          </w:rPr>
          <w:fldChar w:fldCharType="separate"/>
        </w:r>
        <w:r w:rsidR="00F1409A">
          <w:rPr>
            <w:noProof/>
            <w:sz w:val="20"/>
            <w:szCs w:val="20"/>
          </w:rPr>
          <w:t>42</w:t>
        </w:r>
        <w:r w:rsidRPr="002F2912">
          <w:rPr>
            <w:sz w:val="20"/>
            <w:szCs w:val="20"/>
          </w:rPr>
          <w:fldChar w:fldCharType="end"/>
        </w:r>
      </w:p>
    </w:sdtContent>
  </w:sdt>
  <w:p w:rsidR="00B72008" w:rsidRDefault="00B7200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9"/>
    <w:multiLevelType w:val="singleLevel"/>
    <w:tmpl w:val="00000009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pacing w:val="-5"/>
        <w:sz w:val="28"/>
        <w:szCs w:val="28"/>
      </w:rPr>
    </w:lvl>
  </w:abstractNum>
  <w:abstractNum w:abstractNumId="2" w15:restartNumberingAfterBreak="0">
    <w:nsid w:val="00000010"/>
    <w:multiLevelType w:val="singleLevel"/>
    <w:tmpl w:val="00000010"/>
    <w:name w:val="WW8Num19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3" w15:restartNumberingAfterBreak="0">
    <w:nsid w:val="00000012"/>
    <w:multiLevelType w:val="singleLevel"/>
    <w:tmpl w:val="00000012"/>
    <w:name w:val="WW8Num2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8"/>
        <w:szCs w:val="28"/>
      </w:rPr>
    </w:lvl>
  </w:abstractNum>
  <w:abstractNum w:abstractNumId="4" w15:restartNumberingAfterBreak="0">
    <w:nsid w:val="0000001D"/>
    <w:multiLevelType w:val="singleLevel"/>
    <w:tmpl w:val="0000001D"/>
    <w:name w:val="WW8Num40"/>
    <w:lvl w:ilvl="0">
      <w:start w:val="1"/>
      <w:numFmt w:val="bullet"/>
      <w:lvlText w:val=""/>
      <w:lvlJc w:val="left"/>
      <w:pPr>
        <w:tabs>
          <w:tab w:val="num" w:pos="0"/>
        </w:tabs>
        <w:ind w:left="1500" w:hanging="360"/>
      </w:pPr>
      <w:rPr>
        <w:rFonts w:ascii="Symbol" w:hAnsi="Symbol" w:cs="Symbol" w:hint="default"/>
        <w:sz w:val="28"/>
        <w:szCs w:val="28"/>
      </w:rPr>
    </w:lvl>
  </w:abstractNum>
  <w:abstractNum w:abstractNumId="5" w15:restartNumberingAfterBreak="0">
    <w:nsid w:val="00000021"/>
    <w:multiLevelType w:val="singleLevel"/>
    <w:tmpl w:val="00000021"/>
    <w:name w:val="WW8Num4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8"/>
        <w:szCs w:val="28"/>
      </w:rPr>
    </w:lvl>
  </w:abstractNum>
  <w:abstractNum w:abstractNumId="6" w15:restartNumberingAfterBreak="0">
    <w:nsid w:val="0A1151CF"/>
    <w:multiLevelType w:val="hybridMultilevel"/>
    <w:tmpl w:val="6F60210C"/>
    <w:lvl w:ilvl="0" w:tplc="046CEA2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0F23531E"/>
    <w:multiLevelType w:val="hybridMultilevel"/>
    <w:tmpl w:val="EBF0133C"/>
    <w:lvl w:ilvl="0" w:tplc="046CE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1A1311"/>
    <w:multiLevelType w:val="hybridMultilevel"/>
    <w:tmpl w:val="43DCBFB4"/>
    <w:lvl w:ilvl="0" w:tplc="046CEA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67D2"/>
    <w:rsid w:val="00052FF7"/>
    <w:rsid w:val="0008575E"/>
    <w:rsid w:val="000F7016"/>
    <w:rsid w:val="00123CEA"/>
    <w:rsid w:val="00173DDF"/>
    <w:rsid w:val="001A07E1"/>
    <w:rsid w:val="001E52BB"/>
    <w:rsid w:val="001E76CD"/>
    <w:rsid w:val="00273511"/>
    <w:rsid w:val="002822E3"/>
    <w:rsid w:val="002B7718"/>
    <w:rsid w:val="002D0FB3"/>
    <w:rsid w:val="00304108"/>
    <w:rsid w:val="00334E61"/>
    <w:rsid w:val="003509FA"/>
    <w:rsid w:val="003B46E0"/>
    <w:rsid w:val="003D1BC2"/>
    <w:rsid w:val="003D27EB"/>
    <w:rsid w:val="003F1A70"/>
    <w:rsid w:val="00414FED"/>
    <w:rsid w:val="004422F1"/>
    <w:rsid w:val="0047644F"/>
    <w:rsid w:val="004D3853"/>
    <w:rsid w:val="005113EE"/>
    <w:rsid w:val="00573637"/>
    <w:rsid w:val="005837B8"/>
    <w:rsid w:val="0058522D"/>
    <w:rsid w:val="0059568A"/>
    <w:rsid w:val="005B0E86"/>
    <w:rsid w:val="005F18D6"/>
    <w:rsid w:val="00622A2E"/>
    <w:rsid w:val="00672112"/>
    <w:rsid w:val="006B6F30"/>
    <w:rsid w:val="00793BB5"/>
    <w:rsid w:val="0080576F"/>
    <w:rsid w:val="00820073"/>
    <w:rsid w:val="0082504D"/>
    <w:rsid w:val="00827B2C"/>
    <w:rsid w:val="00834ECF"/>
    <w:rsid w:val="00852F6D"/>
    <w:rsid w:val="008B6327"/>
    <w:rsid w:val="008E58BF"/>
    <w:rsid w:val="008F7680"/>
    <w:rsid w:val="009240DD"/>
    <w:rsid w:val="00932916"/>
    <w:rsid w:val="009617D4"/>
    <w:rsid w:val="009737D1"/>
    <w:rsid w:val="009851A3"/>
    <w:rsid w:val="009A1341"/>
    <w:rsid w:val="00A054F8"/>
    <w:rsid w:val="00AB0344"/>
    <w:rsid w:val="00B0456D"/>
    <w:rsid w:val="00B05C4F"/>
    <w:rsid w:val="00B065F9"/>
    <w:rsid w:val="00B167D2"/>
    <w:rsid w:val="00B24C08"/>
    <w:rsid w:val="00B65406"/>
    <w:rsid w:val="00B72008"/>
    <w:rsid w:val="00BE4A4A"/>
    <w:rsid w:val="00C1443C"/>
    <w:rsid w:val="00C70A4C"/>
    <w:rsid w:val="00C72278"/>
    <w:rsid w:val="00CA6BE0"/>
    <w:rsid w:val="00CE6136"/>
    <w:rsid w:val="00CF74EE"/>
    <w:rsid w:val="00D0225E"/>
    <w:rsid w:val="00D348D3"/>
    <w:rsid w:val="00D72067"/>
    <w:rsid w:val="00D80460"/>
    <w:rsid w:val="00D863FC"/>
    <w:rsid w:val="00DB1A6E"/>
    <w:rsid w:val="00DD6769"/>
    <w:rsid w:val="00E27936"/>
    <w:rsid w:val="00E6726E"/>
    <w:rsid w:val="00EC7A84"/>
    <w:rsid w:val="00ED4EFB"/>
    <w:rsid w:val="00F1409A"/>
    <w:rsid w:val="00F141CC"/>
    <w:rsid w:val="00F33281"/>
    <w:rsid w:val="00F43B66"/>
    <w:rsid w:val="00F55BEF"/>
    <w:rsid w:val="00FC21DE"/>
    <w:rsid w:val="00FC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_x0000_s1028"/>
        <o:r id="V:Rule2" type="connector" idref="#_x0000_s1027"/>
        <o:r id="V:Rule3" type="connector" idref="#_x0000_s1026"/>
      </o:rules>
    </o:shapelayout>
  </w:shapeDefaults>
  <w:decimalSymbol w:val=","/>
  <w:listSeparator w:val=";"/>
  <w14:docId w14:val="274CF5AF"/>
  <w15:docId w15:val="{153EFDB0-3B50-44A7-A35B-C088DD8DE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67D2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67D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167D2"/>
    <w:rPr>
      <w:rFonts w:ascii="Times New Roman" w:hAnsi="Times New Roman"/>
      <w:sz w:val="28"/>
    </w:rPr>
  </w:style>
  <w:style w:type="paragraph" w:customStyle="1" w:styleId="ConsPlusNormal">
    <w:name w:val="ConsPlusNormal"/>
    <w:rsid w:val="00B167D2"/>
    <w:pPr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5">
    <w:name w:val="footer"/>
    <w:basedOn w:val="a"/>
    <w:link w:val="a6"/>
    <w:uiPriority w:val="99"/>
    <w:unhideWhenUsed/>
    <w:rsid w:val="00B167D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167D2"/>
    <w:rPr>
      <w:rFonts w:ascii="Times New Roman" w:hAnsi="Times New Roman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C7227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722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7</Pages>
  <Words>1401</Words>
  <Characters>7990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Черемесина Валентина Васильевна</cp:lastModifiedBy>
  <cp:revision>58</cp:revision>
  <cp:lastPrinted>2017-07-10T12:00:00Z</cp:lastPrinted>
  <dcterms:created xsi:type="dcterms:W3CDTF">2017-07-10T05:40:00Z</dcterms:created>
  <dcterms:modified xsi:type="dcterms:W3CDTF">2017-07-31T09:31:00Z</dcterms:modified>
</cp:coreProperties>
</file>